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5EB" w:rsidRPr="00C12174" w:rsidRDefault="006F45EB" w:rsidP="009D17FC">
      <w:pPr>
        <w:jc w:val="center"/>
        <w:rPr>
          <w:b/>
          <w:sz w:val="26"/>
          <w:szCs w:val="26"/>
        </w:rPr>
      </w:pPr>
      <w:r w:rsidRPr="00C12174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EB" w:rsidRPr="00C12174" w:rsidRDefault="006F45EB" w:rsidP="00C12174">
      <w:pPr>
        <w:jc w:val="right"/>
        <w:rPr>
          <w:sz w:val="26"/>
          <w:szCs w:val="26"/>
        </w:rPr>
      </w:pPr>
    </w:p>
    <w:p w:rsidR="006F45EB" w:rsidRPr="00C12174" w:rsidRDefault="006F45EB" w:rsidP="009D17FC">
      <w:pPr>
        <w:jc w:val="center"/>
        <w:rPr>
          <w:b/>
          <w:sz w:val="26"/>
          <w:szCs w:val="26"/>
        </w:rPr>
      </w:pPr>
      <w:r w:rsidRPr="00C12174">
        <w:rPr>
          <w:b/>
          <w:sz w:val="26"/>
          <w:szCs w:val="26"/>
        </w:rPr>
        <w:t>АДМИНИСТРАЦИЯ УСТЬ-КУБИНСКОГО</w:t>
      </w:r>
    </w:p>
    <w:p w:rsidR="006F45EB" w:rsidRPr="00C12174" w:rsidRDefault="006F45EB" w:rsidP="009D17FC">
      <w:pPr>
        <w:jc w:val="center"/>
        <w:rPr>
          <w:b/>
          <w:sz w:val="26"/>
          <w:szCs w:val="26"/>
        </w:rPr>
      </w:pPr>
      <w:r w:rsidRPr="00C12174">
        <w:rPr>
          <w:b/>
          <w:sz w:val="26"/>
          <w:szCs w:val="26"/>
        </w:rPr>
        <w:t>МУНИЦИПАЛЬНОГО РАЙОНА</w:t>
      </w:r>
    </w:p>
    <w:p w:rsidR="006F45EB" w:rsidRPr="00C12174" w:rsidRDefault="006F45EB" w:rsidP="009D17FC">
      <w:pPr>
        <w:jc w:val="center"/>
        <w:rPr>
          <w:b/>
          <w:sz w:val="26"/>
          <w:szCs w:val="26"/>
        </w:rPr>
      </w:pPr>
    </w:p>
    <w:p w:rsidR="006F45EB" w:rsidRPr="00C12174" w:rsidRDefault="006F45EB" w:rsidP="009D17FC">
      <w:pPr>
        <w:jc w:val="center"/>
        <w:rPr>
          <w:b/>
          <w:sz w:val="26"/>
          <w:szCs w:val="26"/>
        </w:rPr>
      </w:pPr>
      <w:r w:rsidRPr="00C12174">
        <w:rPr>
          <w:b/>
          <w:sz w:val="26"/>
          <w:szCs w:val="26"/>
        </w:rPr>
        <w:t>ПОСТАНОВЛЕНИЕ</w:t>
      </w:r>
    </w:p>
    <w:p w:rsidR="006F45EB" w:rsidRPr="00C12174" w:rsidRDefault="006F45EB" w:rsidP="009D17FC">
      <w:pPr>
        <w:jc w:val="center"/>
        <w:rPr>
          <w:sz w:val="26"/>
          <w:szCs w:val="26"/>
        </w:rPr>
      </w:pPr>
    </w:p>
    <w:p w:rsidR="006F45EB" w:rsidRPr="00C12174" w:rsidRDefault="006F45EB" w:rsidP="009D17FC">
      <w:pPr>
        <w:jc w:val="center"/>
        <w:rPr>
          <w:sz w:val="26"/>
          <w:szCs w:val="26"/>
        </w:rPr>
      </w:pPr>
      <w:r w:rsidRPr="00C12174">
        <w:rPr>
          <w:sz w:val="26"/>
          <w:szCs w:val="26"/>
        </w:rPr>
        <w:t>с. Устье</w:t>
      </w:r>
    </w:p>
    <w:p w:rsidR="006F45EB" w:rsidRPr="00C12174" w:rsidRDefault="006F45EB" w:rsidP="009D17FC">
      <w:pPr>
        <w:jc w:val="center"/>
        <w:rPr>
          <w:sz w:val="26"/>
          <w:szCs w:val="26"/>
        </w:rPr>
      </w:pPr>
    </w:p>
    <w:p w:rsidR="006F45EB" w:rsidRPr="00C12174" w:rsidRDefault="00C12174" w:rsidP="009D17FC">
      <w:pPr>
        <w:rPr>
          <w:sz w:val="26"/>
          <w:szCs w:val="26"/>
        </w:rPr>
      </w:pPr>
      <w:r>
        <w:rPr>
          <w:sz w:val="26"/>
          <w:szCs w:val="26"/>
        </w:rPr>
        <w:t>от</w:t>
      </w:r>
      <w:r w:rsidR="00765197">
        <w:rPr>
          <w:sz w:val="26"/>
          <w:szCs w:val="26"/>
        </w:rPr>
        <w:t xml:space="preserve"> 29.04.2019                                                                                                № 405</w:t>
      </w:r>
      <w:r>
        <w:rPr>
          <w:sz w:val="26"/>
          <w:szCs w:val="26"/>
        </w:rPr>
        <w:t xml:space="preserve">                </w:t>
      </w:r>
      <w:r w:rsidR="00926508" w:rsidRPr="00C12174">
        <w:rPr>
          <w:sz w:val="26"/>
          <w:szCs w:val="26"/>
        </w:rPr>
        <w:t xml:space="preserve">                         </w:t>
      </w:r>
      <w:r w:rsidRPr="00C12174">
        <w:rPr>
          <w:sz w:val="26"/>
          <w:szCs w:val="26"/>
        </w:rPr>
        <w:t xml:space="preserve">                                                                         </w:t>
      </w:r>
      <w:r w:rsidR="00765197">
        <w:rPr>
          <w:sz w:val="26"/>
          <w:szCs w:val="26"/>
        </w:rPr>
        <w:t xml:space="preserve">  </w:t>
      </w:r>
    </w:p>
    <w:p w:rsidR="006F45EB" w:rsidRPr="00C12174" w:rsidRDefault="006F45EB" w:rsidP="009D17FC">
      <w:pPr>
        <w:jc w:val="center"/>
        <w:rPr>
          <w:sz w:val="26"/>
          <w:szCs w:val="26"/>
        </w:rPr>
      </w:pPr>
    </w:p>
    <w:p w:rsidR="006F45EB" w:rsidRPr="00C12174" w:rsidRDefault="006F45EB" w:rsidP="009D17FC">
      <w:pPr>
        <w:jc w:val="center"/>
        <w:rPr>
          <w:sz w:val="26"/>
          <w:szCs w:val="26"/>
        </w:rPr>
      </w:pPr>
      <w:r w:rsidRPr="00C12174">
        <w:rPr>
          <w:sz w:val="26"/>
          <w:szCs w:val="26"/>
        </w:rPr>
        <w:t>О внесении изменений в постановление администрации района</w:t>
      </w:r>
    </w:p>
    <w:p w:rsidR="006F45EB" w:rsidRPr="00C12174" w:rsidRDefault="007605F8" w:rsidP="009D17FC">
      <w:pPr>
        <w:jc w:val="center"/>
        <w:rPr>
          <w:sz w:val="26"/>
          <w:szCs w:val="26"/>
        </w:rPr>
      </w:pPr>
      <w:r w:rsidRPr="00C12174">
        <w:rPr>
          <w:sz w:val="26"/>
          <w:szCs w:val="26"/>
        </w:rPr>
        <w:t>от 29</w:t>
      </w:r>
      <w:r w:rsidR="00BD70A2" w:rsidRPr="00C12174">
        <w:rPr>
          <w:sz w:val="26"/>
          <w:szCs w:val="26"/>
        </w:rPr>
        <w:t xml:space="preserve"> декабря </w:t>
      </w:r>
      <w:r w:rsidRPr="00C12174">
        <w:rPr>
          <w:sz w:val="26"/>
          <w:szCs w:val="26"/>
        </w:rPr>
        <w:t>2018</w:t>
      </w:r>
      <w:r w:rsidR="00BD70A2" w:rsidRPr="00C12174">
        <w:rPr>
          <w:sz w:val="26"/>
          <w:szCs w:val="26"/>
        </w:rPr>
        <w:t xml:space="preserve"> года</w:t>
      </w:r>
      <w:r w:rsidRPr="00C12174">
        <w:rPr>
          <w:sz w:val="26"/>
          <w:szCs w:val="26"/>
        </w:rPr>
        <w:t xml:space="preserve"> № 1282</w:t>
      </w:r>
      <w:r w:rsidR="006F45EB" w:rsidRPr="00C12174">
        <w:rPr>
          <w:sz w:val="26"/>
          <w:szCs w:val="26"/>
        </w:rPr>
        <w:t xml:space="preserve"> «О</w:t>
      </w:r>
      <w:r w:rsidR="00F2283E" w:rsidRPr="00C12174">
        <w:rPr>
          <w:sz w:val="26"/>
          <w:szCs w:val="26"/>
        </w:rPr>
        <w:t>б утверждении  муниципальной программы</w:t>
      </w:r>
      <w:r w:rsidR="006F45EB" w:rsidRPr="00C12174">
        <w:rPr>
          <w:sz w:val="26"/>
          <w:szCs w:val="26"/>
        </w:rPr>
        <w:t xml:space="preserve"> «Развитие культур</w:t>
      </w:r>
      <w:r w:rsidRPr="00C12174">
        <w:rPr>
          <w:sz w:val="26"/>
          <w:szCs w:val="26"/>
        </w:rPr>
        <w:t>ы Усть-Кубинского района на 2019-2021</w:t>
      </w:r>
      <w:r w:rsidR="006F45EB" w:rsidRPr="00C12174">
        <w:rPr>
          <w:sz w:val="26"/>
          <w:szCs w:val="26"/>
        </w:rPr>
        <w:t xml:space="preserve"> годы»</w:t>
      </w:r>
    </w:p>
    <w:p w:rsidR="006F45EB" w:rsidRPr="00C12174" w:rsidRDefault="006F45EB" w:rsidP="009D17FC">
      <w:pPr>
        <w:jc w:val="both"/>
        <w:rPr>
          <w:sz w:val="26"/>
          <w:szCs w:val="26"/>
        </w:rPr>
      </w:pPr>
    </w:p>
    <w:p w:rsidR="006F45EB" w:rsidRPr="00C12174" w:rsidRDefault="006F45EB" w:rsidP="009D17FC">
      <w:pPr>
        <w:jc w:val="both"/>
        <w:rPr>
          <w:sz w:val="26"/>
          <w:szCs w:val="26"/>
        </w:rPr>
      </w:pPr>
    </w:p>
    <w:p w:rsidR="006F45EB" w:rsidRPr="00C12174" w:rsidRDefault="006F45EB" w:rsidP="009D17FC">
      <w:pPr>
        <w:pStyle w:val="a9"/>
        <w:jc w:val="both"/>
        <w:rPr>
          <w:sz w:val="26"/>
          <w:szCs w:val="26"/>
        </w:rPr>
      </w:pPr>
      <w:r w:rsidRPr="00C12174">
        <w:rPr>
          <w:sz w:val="26"/>
          <w:szCs w:val="26"/>
        </w:rPr>
        <w:tab/>
        <w:t>В соответствии со ст. 43 Устава района администрации района</w:t>
      </w:r>
    </w:p>
    <w:p w:rsidR="006F45EB" w:rsidRPr="00C12174" w:rsidRDefault="006F45EB" w:rsidP="009D17FC">
      <w:pPr>
        <w:pStyle w:val="a9"/>
        <w:jc w:val="both"/>
        <w:rPr>
          <w:sz w:val="26"/>
          <w:szCs w:val="26"/>
        </w:rPr>
      </w:pPr>
      <w:r w:rsidRPr="00C12174">
        <w:rPr>
          <w:b/>
          <w:sz w:val="26"/>
          <w:szCs w:val="26"/>
        </w:rPr>
        <w:t>ПОСТАНОВЛЯЕТ:</w:t>
      </w:r>
    </w:p>
    <w:p w:rsidR="0049419F" w:rsidRPr="00C12174" w:rsidRDefault="006F45EB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 Внести в</w:t>
      </w:r>
      <w:r w:rsidR="00F2283E" w:rsidRPr="00C12174">
        <w:rPr>
          <w:sz w:val="26"/>
          <w:szCs w:val="26"/>
        </w:rPr>
        <w:t xml:space="preserve"> муниципальную программу «Развитие культуры Усть-Кубинского района на 2019-2021 годы», утвержденную  </w:t>
      </w:r>
      <w:r w:rsidRPr="00C12174">
        <w:rPr>
          <w:sz w:val="26"/>
          <w:szCs w:val="26"/>
        </w:rPr>
        <w:t xml:space="preserve"> постановление</w:t>
      </w:r>
      <w:r w:rsidR="00F2283E" w:rsidRPr="00C12174">
        <w:rPr>
          <w:sz w:val="26"/>
          <w:szCs w:val="26"/>
        </w:rPr>
        <w:t>м</w:t>
      </w:r>
      <w:r w:rsidRPr="00C12174">
        <w:rPr>
          <w:sz w:val="26"/>
          <w:szCs w:val="26"/>
        </w:rPr>
        <w:t xml:space="preserve"> администрации рай</w:t>
      </w:r>
      <w:r w:rsidR="007605F8" w:rsidRPr="00C12174">
        <w:rPr>
          <w:sz w:val="26"/>
          <w:szCs w:val="26"/>
        </w:rPr>
        <w:t>она от 29 декабря 2018</w:t>
      </w:r>
      <w:r w:rsidRPr="00C12174">
        <w:rPr>
          <w:sz w:val="26"/>
          <w:szCs w:val="26"/>
        </w:rPr>
        <w:t xml:space="preserve"> года №</w:t>
      </w:r>
      <w:r w:rsidR="007605F8" w:rsidRPr="00C12174">
        <w:rPr>
          <w:sz w:val="26"/>
          <w:szCs w:val="26"/>
        </w:rPr>
        <w:t>1282</w:t>
      </w:r>
      <w:r w:rsidRPr="00C12174">
        <w:rPr>
          <w:sz w:val="26"/>
          <w:szCs w:val="26"/>
        </w:rPr>
        <w:t xml:space="preserve"> «О</w:t>
      </w:r>
      <w:r w:rsidR="00C76F17" w:rsidRPr="00C12174">
        <w:rPr>
          <w:sz w:val="26"/>
          <w:szCs w:val="26"/>
        </w:rPr>
        <w:t>б утверждении</w:t>
      </w:r>
      <w:r w:rsidR="00C12174" w:rsidRPr="00C12174">
        <w:rPr>
          <w:sz w:val="26"/>
          <w:szCs w:val="26"/>
        </w:rPr>
        <w:t xml:space="preserve"> </w:t>
      </w:r>
      <w:r w:rsidR="00C76F17" w:rsidRPr="00C12174">
        <w:rPr>
          <w:sz w:val="26"/>
          <w:szCs w:val="26"/>
        </w:rPr>
        <w:t>муниципальной программы</w:t>
      </w:r>
      <w:r w:rsidR="00AF32E1">
        <w:rPr>
          <w:sz w:val="26"/>
          <w:szCs w:val="26"/>
        </w:rPr>
        <w:t xml:space="preserve"> </w:t>
      </w:r>
      <w:r w:rsidR="00C76F17" w:rsidRPr="00C12174">
        <w:rPr>
          <w:sz w:val="26"/>
          <w:szCs w:val="26"/>
        </w:rPr>
        <w:t>«Развитие культуры Усть-Кубинского района на 2019-2021 годы»</w:t>
      </w:r>
      <w:r w:rsidRPr="00C12174">
        <w:rPr>
          <w:sz w:val="26"/>
          <w:szCs w:val="26"/>
        </w:rPr>
        <w:t xml:space="preserve"> следующие изменения:</w:t>
      </w:r>
    </w:p>
    <w:p w:rsidR="006F45EB" w:rsidRPr="00C12174" w:rsidRDefault="006F45EB" w:rsidP="009D17FC">
      <w:pPr>
        <w:pStyle w:val="a9"/>
        <w:jc w:val="both"/>
        <w:rPr>
          <w:sz w:val="26"/>
          <w:szCs w:val="26"/>
        </w:rPr>
      </w:pPr>
      <w:r w:rsidRPr="00C12174">
        <w:rPr>
          <w:sz w:val="26"/>
          <w:szCs w:val="26"/>
        </w:rPr>
        <w:tab/>
        <w:t>1.</w:t>
      </w:r>
      <w:r w:rsidR="00BD70A2" w:rsidRPr="00C12174">
        <w:rPr>
          <w:sz w:val="26"/>
          <w:szCs w:val="26"/>
        </w:rPr>
        <w:t>1</w:t>
      </w:r>
      <w:r w:rsidR="009D17FC" w:rsidRPr="00C12174">
        <w:rPr>
          <w:sz w:val="26"/>
          <w:szCs w:val="26"/>
        </w:rPr>
        <w:t xml:space="preserve">. </w:t>
      </w:r>
      <w:r w:rsidR="001E10DB" w:rsidRPr="00C12174">
        <w:rPr>
          <w:sz w:val="26"/>
          <w:szCs w:val="26"/>
        </w:rPr>
        <w:t>Позицию</w:t>
      </w:r>
      <w:r w:rsidR="00F2283E" w:rsidRPr="00C12174">
        <w:rPr>
          <w:sz w:val="26"/>
          <w:szCs w:val="26"/>
        </w:rPr>
        <w:t xml:space="preserve"> Паспорта программы</w:t>
      </w:r>
      <w:r w:rsidR="00AF32E1">
        <w:rPr>
          <w:sz w:val="26"/>
          <w:szCs w:val="26"/>
        </w:rPr>
        <w:t xml:space="preserve"> </w:t>
      </w:r>
      <w:r w:rsidR="00F2283E" w:rsidRPr="00C12174">
        <w:rPr>
          <w:sz w:val="26"/>
          <w:szCs w:val="26"/>
        </w:rPr>
        <w:t>«Ц</w:t>
      </w:r>
      <w:r w:rsidR="00344967" w:rsidRPr="00C12174">
        <w:rPr>
          <w:sz w:val="26"/>
          <w:szCs w:val="26"/>
        </w:rPr>
        <w:t>елевые показатели</w:t>
      </w:r>
      <w:r w:rsidR="00AF32E1">
        <w:rPr>
          <w:sz w:val="26"/>
          <w:szCs w:val="26"/>
        </w:rPr>
        <w:t xml:space="preserve"> </w:t>
      </w:r>
      <w:r w:rsidR="0003146F" w:rsidRPr="00C12174">
        <w:rPr>
          <w:sz w:val="26"/>
          <w:szCs w:val="26"/>
        </w:rPr>
        <w:t>(</w:t>
      </w:r>
      <w:r w:rsidR="00344967" w:rsidRPr="00C12174">
        <w:rPr>
          <w:sz w:val="26"/>
          <w:szCs w:val="26"/>
        </w:rPr>
        <w:t>ин</w:t>
      </w:r>
      <w:r w:rsidR="00F2283E" w:rsidRPr="00C12174">
        <w:rPr>
          <w:sz w:val="26"/>
          <w:szCs w:val="26"/>
        </w:rPr>
        <w:t xml:space="preserve">дикаторы) программы» дополнить пунктом </w:t>
      </w:r>
      <w:r w:rsidR="00344967" w:rsidRPr="00C12174">
        <w:rPr>
          <w:sz w:val="26"/>
          <w:szCs w:val="26"/>
        </w:rPr>
        <w:t>9 следующего содержания</w:t>
      </w:r>
      <w:r w:rsidR="003B0786" w:rsidRPr="00C12174">
        <w:rPr>
          <w:sz w:val="26"/>
          <w:szCs w:val="26"/>
        </w:rPr>
        <w:t>:</w:t>
      </w:r>
    </w:p>
    <w:p w:rsidR="00D41606" w:rsidRPr="00C12174" w:rsidRDefault="006574C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«9.</w:t>
      </w:r>
      <w:r w:rsidR="00F2283E" w:rsidRPr="00C12174">
        <w:rPr>
          <w:sz w:val="26"/>
          <w:szCs w:val="26"/>
        </w:rPr>
        <w:t>О</w:t>
      </w:r>
      <w:r w:rsidR="003B0786" w:rsidRPr="00C12174">
        <w:rPr>
          <w:sz w:val="26"/>
          <w:szCs w:val="26"/>
        </w:rPr>
        <w:t>тношение объема просроченной кредиторской задолженности по заработной плате к начислениям на выплаты по оплате труда работников к общему объему расходов</w:t>
      </w:r>
      <w:r w:rsidR="00F2283E" w:rsidRPr="00C12174">
        <w:rPr>
          <w:sz w:val="26"/>
          <w:szCs w:val="26"/>
        </w:rPr>
        <w:t>»</w:t>
      </w:r>
    </w:p>
    <w:p w:rsidR="00D41606" w:rsidRPr="00C12174" w:rsidRDefault="00D41606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1.2.Позицию Паспорта программы «Объем бюджетных ассигнований программы»  изложить в следующей редакции:</w:t>
      </w:r>
    </w:p>
    <w:tbl>
      <w:tblPr>
        <w:tblStyle w:val="aff"/>
        <w:tblpPr w:leftFromText="180" w:rightFromText="180" w:vertAnchor="text" w:horzAnchor="margin" w:tblpY="615"/>
        <w:tblW w:w="9531" w:type="dxa"/>
        <w:tblLayout w:type="fixed"/>
        <w:tblLook w:val="04A0"/>
      </w:tblPr>
      <w:tblGrid>
        <w:gridCol w:w="3227"/>
        <w:gridCol w:w="6304"/>
      </w:tblGrid>
      <w:tr w:rsidR="00D41606" w:rsidRPr="00C12174" w:rsidTr="00335E72">
        <w:trPr>
          <w:trHeight w:val="2542"/>
        </w:trPr>
        <w:tc>
          <w:tcPr>
            <w:tcW w:w="3227" w:type="dxa"/>
          </w:tcPr>
          <w:p w:rsidR="00D41606" w:rsidRPr="00C12174" w:rsidRDefault="00D41606" w:rsidP="00C12174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Объем бюджетных ассигнований программы</w:t>
            </w:r>
          </w:p>
        </w:tc>
        <w:tc>
          <w:tcPr>
            <w:tcW w:w="6304" w:type="dxa"/>
          </w:tcPr>
          <w:p w:rsidR="00D41606" w:rsidRPr="00C12174" w:rsidRDefault="00D41606" w:rsidP="009D17FC">
            <w:pPr>
              <w:pStyle w:val="a9"/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Объем средств, необходимых для финансового обеспечения программы, составляет –80322,9 тыс. руб.*, в том числе:</w:t>
            </w:r>
          </w:p>
          <w:p w:rsidR="00D41606" w:rsidRPr="00C12174" w:rsidRDefault="00D41606" w:rsidP="009D17FC">
            <w:pPr>
              <w:pStyle w:val="a9"/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2019 год – 31338 тыс. руб.;</w:t>
            </w:r>
          </w:p>
          <w:p w:rsidR="00D41606" w:rsidRPr="00C12174" w:rsidRDefault="00D41606" w:rsidP="009D17FC">
            <w:pPr>
              <w:pStyle w:val="a9"/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2020 год –24579,0  тыс. руб.;</w:t>
            </w:r>
          </w:p>
          <w:p w:rsidR="00D41606" w:rsidRPr="00C12174" w:rsidRDefault="00D41606" w:rsidP="009D17FC">
            <w:pPr>
              <w:pStyle w:val="a9"/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2021 год – 24405,7  тыс. руб.</w:t>
            </w:r>
          </w:p>
          <w:p w:rsidR="00D41606" w:rsidRPr="00C12174" w:rsidRDefault="00D41606" w:rsidP="009D17FC">
            <w:pPr>
              <w:pStyle w:val="a9"/>
              <w:ind w:firstLine="708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*В течение</w:t>
            </w:r>
            <w:r w:rsidRPr="00C12174">
              <w:rPr>
                <w:sz w:val="26"/>
                <w:szCs w:val="26"/>
              </w:rPr>
              <w:tab/>
              <w:t>реализации</w:t>
            </w:r>
            <w:r w:rsidRPr="00C12174">
              <w:rPr>
                <w:sz w:val="26"/>
                <w:szCs w:val="26"/>
              </w:rPr>
              <w:tab/>
              <w:t>программы</w:t>
            </w:r>
            <w:r w:rsidRPr="00C12174">
              <w:rPr>
                <w:sz w:val="26"/>
                <w:szCs w:val="26"/>
              </w:rPr>
              <w:tab/>
              <w:t>объемы финансового обеспечения подлежат уточнению</w:t>
            </w:r>
          </w:p>
        </w:tc>
      </w:tr>
    </w:tbl>
    <w:p w:rsidR="00DD7FDF" w:rsidRPr="00C12174" w:rsidRDefault="00DD7FDF" w:rsidP="009D17FC">
      <w:pPr>
        <w:pStyle w:val="a9"/>
        <w:jc w:val="both"/>
        <w:rPr>
          <w:sz w:val="26"/>
          <w:szCs w:val="26"/>
        </w:rPr>
      </w:pPr>
    </w:p>
    <w:p w:rsidR="00460AFD" w:rsidRPr="00C12174" w:rsidRDefault="00C12174" w:rsidP="00C12174">
      <w:pPr>
        <w:pStyle w:val="a9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</w:p>
    <w:p w:rsidR="00DD7FDF" w:rsidRPr="00C12174" w:rsidRDefault="00E43283" w:rsidP="009D17FC">
      <w:pPr>
        <w:pStyle w:val="a9"/>
        <w:ind w:firstLine="708"/>
        <w:jc w:val="both"/>
        <w:rPr>
          <w:rFonts w:eastAsiaTheme="minorHAnsi"/>
          <w:spacing w:val="-1"/>
          <w:sz w:val="26"/>
          <w:szCs w:val="26"/>
        </w:rPr>
      </w:pPr>
      <w:r w:rsidRPr="00C12174">
        <w:rPr>
          <w:sz w:val="26"/>
          <w:szCs w:val="26"/>
        </w:rPr>
        <w:t>1.3.</w:t>
      </w:r>
      <w:r w:rsidR="00F83996" w:rsidRPr="00C12174">
        <w:rPr>
          <w:sz w:val="26"/>
          <w:szCs w:val="26"/>
        </w:rPr>
        <w:t>Пункт 8 в Позиции</w:t>
      </w:r>
      <w:r w:rsidR="00DD7FDF" w:rsidRPr="00C12174">
        <w:rPr>
          <w:sz w:val="26"/>
          <w:szCs w:val="26"/>
        </w:rPr>
        <w:t xml:space="preserve"> Паспорта программы «Ожидаемые результаты реализации программы» изложить в следующей редакции:</w:t>
      </w:r>
    </w:p>
    <w:p w:rsidR="00DD7FDF" w:rsidRPr="00C12174" w:rsidRDefault="00DD7FDF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«8. Сохранение количества посещений организаций культуры по отношению к у</w:t>
      </w:r>
      <w:r w:rsidR="00F83996" w:rsidRPr="00C12174">
        <w:rPr>
          <w:sz w:val="26"/>
          <w:szCs w:val="26"/>
        </w:rPr>
        <w:t xml:space="preserve">ровню 2010 года не менее 86,1 % </w:t>
      </w:r>
      <w:r w:rsidRPr="00C12174">
        <w:rPr>
          <w:sz w:val="26"/>
          <w:szCs w:val="26"/>
        </w:rPr>
        <w:t>»</w:t>
      </w:r>
      <w:r w:rsidR="00F83996" w:rsidRPr="00C12174">
        <w:rPr>
          <w:sz w:val="26"/>
          <w:szCs w:val="26"/>
        </w:rPr>
        <w:t>.</w:t>
      </w:r>
    </w:p>
    <w:p w:rsidR="00B7623A" w:rsidRPr="00C12174" w:rsidRDefault="003B0786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lastRenderedPageBreak/>
        <w:t>1.</w:t>
      </w:r>
      <w:r w:rsidR="00E43283" w:rsidRPr="00C12174">
        <w:rPr>
          <w:sz w:val="26"/>
          <w:szCs w:val="26"/>
        </w:rPr>
        <w:t>4</w:t>
      </w:r>
      <w:r w:rsidR="008B2616" w:rsidRPr="00C12174">
        <w:rPr>
          <w:sz w:val="26"/>
          <w:szCs w:val="26"/>
        </w:rPr>
        <w:t xml:space="preserve">. </w:t>
      </w:r>
      <w:r w:rsidR="001E10DB" w:rsidRPr="00C12174">
        <w:rPr>
          <w:sz w:val="26"/>
          <w:szCs w:val="26"/>
        </w:rPr>
        <w:t>Позицию</w:t>
      </w:r>
      <w:r w:rsidRPr="00C12174">
        <w:rPr>
          <w:sz w:val="26"/>
          <w:szCs w:val="26"/>
        </w:rPr>
        <w:t xml:space="preserve"> Паспорта программы</w:t>
      </w:r>
      <w:r w:rsidR="00C12174">
        <w:rPr>
          <w:sz w:val="26"/>
          <w:szCs w:val="26"/>
        </w:rPr>
        <w:t xml:space="preserve"> </w:t>
      </w:r>
      <w:r w:rsidR="00F2283E" w:rsidRPr="00C12174">
        <w:rPr>
          <w:sz w:val="26"/>
          <w:szCs w:val="26"/>
        </w:rPr>
        <w:t>«О</w:t>
      </w:r>
      <w:r w:rsidR="00A142C9" w:rsidRPr="00C12174">
        <w:rPr>
          <w:sz w:val="26"/>
          <w:szCs w:val="26"/>
        </w:rPr>
        <w:t>жидаемые результаты реализации программы</w:t>
      </w:r>
      <w:r w:rsidR="00F2283E" w:rsidRPr="00C12174">
        <w:rPr>
          <w:sz w:val="26"/>
          <w:szCs w:val="26"/>
        </w:rPr>
        <w:t>»</w:t>
      </w:r>
      <w:r w:rsidR="00C12174">
        <w:rPr>
          <w:sz w:val="26"/>
          <w:szCs w:val="26"/>
        </w:rPr>
        <w:t xml:space="preserve"> </w:t>
      </w:r>
      <w:r w:rsidR="00F2283E" w:rsidRPr="00C12174">
        <w:rPr>
          <w:sz w:val="26"/>
          <w:szCs w:val="26"/>
        </w:rPr>
        <w:t xml:space="preserve">дополнить пунктом </w:t>
      </w:r>
      <w:r w:rsidRPr="00C12174">
        <w:rPr>
          <w:sz w:val="26"/>
          <w:szCs w:val="26"/>
        </w:rPr>
        <w:t>9 следующего содержания:</w:t>
      </w:r>
    </w:p>
    <w:p w:rsidR="00D41606" w:rsidRPr="00C12174" w:rsidRDefault="006574C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  <w:r w:rsidR="00F2283E" w:rsidRPr="00C12174">
        <w:rPr>
          <w:sz w:val="26"/>
          <w:szCs w:val="26"/>
        </w:rPr>
        <w:t>9. Н</w:t>
      </w:r>
      <w:r w:rsidR="008B1B76" w:rsidRPr="00C12174">
        <w:rPr>
          <w:sz w:val="26"/>
          <w:szCs w:val="26"/>
        </w:rPr>
        <w:t>едопущение образования просроченной кредиторской задолженностипо заработной плате к начислениям на выплаты по оплате труда работников к общему объему расходов</w:t>
      </w:r>
      <w:r w:rsidR="00F2283E" w:rsidRPr="00C12174">
        <w:rPr>
          <w:sz w:val="26"/>
          <w:szCs w:val="26"/>
        </w:rPr>
        <w:t>»</w:t>
      </w:r>
      <w:r w:rsidR="00190D50" w:rsidRPr="00C12174">
        <w:rPr>
          <w:sz w:val="26"/>
          <w:szCs w:val="26"/>
        </w:rPr>
        <w:t>.</w:t>
      </w:r>
    </w:p>
    <w:p w:rsidR="00DD7FDF" w:rsidRPr="00C12174" w:rsidRDefault="00E43283" w:rsidP="009D17FC">
      <w:pPr>
        <w:pStyle w:val="a9"/>
        <w:ind w:firstLine="708"/>
        <w:jc w:val="both"/>
        <w:rPr>
          <w:color w:val="000000" w:themeColor="text1"/>
          <w:sz w:val="26"/>
          <w:szCs w:val="26"/>
        </w:rPr>
      </w:pPr>
      <w:r w:rsidRPr="00C12174">
        <w:rPr>
          <w:color w:val="000000" w:themeColor="text1"/>
          <w:sz w:val="26"/>
          <w:szCs w:val="26"/>
        </w:rPr>
        <w:t>1.5.</w:t>
      </w:r>
      <w:r w:rsidR="00C12174">
        <w:rPr>
          <w:color w:val="000000" w:themeColor="text1"/>
          <w:sz w:val="26"/>
          <w:szCs w:val="26"/>
        </w:rPr>
        <w:t xml:space="preserve"> </w:t>
      </w:r>
      <w:r w:rsidR="009D17FC" w:rsidRPr="00C12174">
        <w:rPr>
          <w:color w:val="000000" w:themeColor="text1"/>
          <w:sz w:val="26"/>
          <w:szCs w:val="26"/>
        </w:rPr>
        <w:t>Пункт 8 р</w:t>
      </w:r>
      <w:r w:rsidR="00DD7FDF" w:rsidRPr="00C12174">
        <w:rPr>
          <w:color w:val="000000" w:themeColor="text1"/>
          <w:sz w:val="26"/>
          <w:szCs w:val="26"/>
        </w:rPr>
        <w:t>аздел</w:t>
      </w:r>
      <w:r w:rsidR="009D17FC" w:rsidRPr="00C12174">
        <w:rPr>
          <w:color w:val="000000" w:themeColor="text1"/>
          <w:sz w:val="26"/>
          <w:szCs w:val="26"/>
        </w:rPr>
        <w:t xml:space="preserve">а </w:t>
      </w:r>
      <w:r w:rsidR="00DD7FDF" w:rsidRPr="00C12174">
        <w:rPr>
          <w:color w:val="000000" w:themeColor="text1"/>
          <w:sz w:val="26"/>
          <w:szCs w:val="26"/>
          <w:lang w:val="en-US"/>
        </w:rPr>
        <w:t>IV</w:t>
      </w:r>
      <w:r w:rsidR="00C12174">
        <w:rPr>
          <w:color w:val="000000" w:themeColor="text1"/>
          <w:sz w:val="26"/>
          <w:szCs w:val="26"/>
        </w:rPr>
        <w:t xml:space="preserve"> </w:t>
      </w:r>
      <w:r w:rsidR="00F83996" w:rsidRPr="00C12174">
        <w:rPr>
          <w:color w:val="000000" w:themeColor="text1"/>
          <w:sz w:val="26"/>
          <w:szCs w:val="26"/>
        </w:rPr>
        <w:t>программы</w:t>
      </w:r>
      <w:r w:rsidR="00DD7FDF" w:rsidRPr="00C12174">
        <w:rPr>
          <w:color w:val="000000" w:themeColor="text1"/>
          <w:sz w:val="26"/>
          <w:szCs w:val="26"/>
        </w:rPr>
        <w:t xml:space="preserve"> изложить в следующей редакции:</w:t>
      </w:r>
    </w:p>
    <w:p w:rsidR="00DD7FDF" w:rsidRPr="00C12174" w:rsidRDefault="00DD7FDF" w:rsidP="00D9748D">
      <w:pPr>
        <w:pStyle w:val="a9"/>
        <w:ind w:firstLine="708"/>
        <w:jc w:val="both"/>
        <w:rPr>
          <w:color w:val="000000" w:themeColor="text1"/>
          <w:sz w:val="26"/>
          <w:szCs w:val="26"/>
        </w:rPr>
      </w:pPr>
      <w:r w:rsidRPr="00C12174">
        <w:rPr>
          <w:color w:val="000000" w:themeColor="text1"/>
          <w:sz w:val="26"/>
          <w:szCs w:val="26"/>
        </w:rPr>
        <w:t xml:space="preserve">  «8.  Сохранение количества посещений организаций культуры по отношению к уровню 2010 года не менее 86.1 %»</w:t>
      </w:r>
      <w:r w:rsidR="00370BFD" w:rsidRPr="00C12174">
        <w:rPr>
          <w:color w:val="000000" w:themeColor="text1"/>
          <w:sz w:val="26"/>
          <w:szCs w:val="26"/>
        </w:rPr>
        <w:t>.</w:t>
      </w:r>
    </w:p>
    <w:p w:rsidR="00505158" w:rsidRPr="00C12174" w:rsidRDefault="00E43283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1.6</w:t>
      </w:r>
      <w:r w:rsidR="00F2283E" w:rsidRPr="00C12174">
        <w:rPr>
          <w:sz w:val="26"/>
          <w:szCs w:val="26"/>
        </w:rPr>
        <w:t>. Раздел</w:t>
      </w:r>
      <w:r w:rsidR="00C12174">
        <w:rPr>
          <w:sz w:val="26"/>
          <w:szCs w:val="26"/>
        </w:rPr>
        <w:t xml:space="preserve"> </w:t>
      </w:r>
      <w:r w:rsidR="008B1B76" w:rsidRPr="00C12174">
        <w:rPr>
          <w:sz w:val="26"/>
          <w:szCs w:val="26"/>
          <w:lang w:val="en-US"/>
        </w:rPr>
        <w:t>IV</w:t>
      </w:r>
      <w:r w:rsidR="003F2FCA" w:rsidRPr="00C12174">
        <w:rPr>
          <w:sz w:val="26"/>
          <w:szCs w:val="26"/>
        </w:rPr>
        <w:t xml:space="preserve"> программы</w:t>
      </w:r>
      <w:r w:rsidR="00F2283E" w:rsidRPr="00C12174">
        <w:rPr>
          <w:sz w:val="26"/>
          <w:szCs w:val="26"/>
        </w:rPr>
        <w:t xml:space="preserve"> после пункта 8 </w:t>
      </w:r>
      <w:r w:rsidR="008B1B76" w:rsidRPr="00C12174">
        <w:rPr>
          <w:sz w:val="26"/>
          <w:szCs w:val="26"/>
        </w:rPr>
        <w:t>дополнить п</w:t>
      </w:r>
      <w:r w:rsidR="00F2283E" w:rsidRPr="00C12174">
        <w:rPr>
          <w:sz w:val="26"/>
          <w:szCs w:val="26"/>
        </w:rPr>
        <w:t xml:space="preserve">унктом </w:t>
      </w:r>
      <w:r w:rsidR="008B1B76" w:rsidRPr="00C12174">
        <w:rPr>
          <w:sz w:val="26"/>
          <w:szCs w:val="26"/>
        </w:rPr>
        <w:t>9</w:t>
      </w:r>
      <w:r w:rsidR="00F2283E" w:rsidRPr="00C12174">
        <w:rPr>
          <w:sz w:val="26"/>
          <w:szCs w:val="26"/>
        </w:rPr>
        <w:t xml:space="preserve"> следующего содержания:</w:t>
      </w:r>
    </w:p>
    <w:p w:rsidR="008B1B76" w:rsidRPr="00C12174" w:rsidRDefault="006574C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  <w:r w:rsidR="00F2283E" w:rsidRPr="00C12174">
        <w:rPr>
          <w:sz w:val="26"/>
          <w:szCs w:val="26"/>
        </w:rPr>
        <w:t>9. Н</w:t>
      </w:r>
      <w:r w:rsidR="008B1B76" w:rsidRPr="00C12174">
        <w:rPr>
          <w:sz w:val="26"/>
          <w:szCs w:val="26"/>
        </w:rPr>
        <w:t>едопущение образования просроченной кредиторской задолженности по заработной плате к начислениям на выплаты по оплате труда работников к общему объему расходов</w:t>
      </w:r>
      <w:r w:rsidR="00F2283E" w:rsidRPr="00C12174">
        <w:rPr>
          <w:sz w:val="26"/>
          <w:szCs w:val="26"/>
        </w:rPr>
        <w:t>»</w:t>
      </w:r>
      <w:r w:rsidR="00713089" w:rsidRPr="00C12174">
        <w:rPr>
          <w:sz w:val="26"/>
          <w:szCs w:val="26"/>
        </w:rPr>
        <w:t>.</w:t>
      </w:r>
    </w:p>
    <w:p w:rsidR="00FD28ED" w:rsidRPr="00C12174" w:rsidRDefault="00E43283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1.7</w:t>
      </w:r>
      <w:r w:rsidR="00370BFD" w:rsidRPr="00C12174">
        <w:rPr>
          <w:sz w:val="26"/>
          <w:szCs w:val="26"/>
        </w:rPr>
        <w:t>. Абзацы восьмой-девятый р</w:t>
      </w:r>
      <w:r w:rsidR="00357122" w:rsidRPr="00C12174">
        <w:rPr>
          <w:sz w:val="26"/>
          <w:szCs w:val="26"/>
        </w:rPr>
        <w:t xml:space="preserve">аздела </w:t>
      </w:r>
      <w:r w:rsidR="00D41606" w:rsidRPr="00C12174">
        <w:rPr>
          <w:sz w:val="26"/>
          <w:szCs w:val="26"/>
          <w:lang w:val="en-US"/>
        </w:rPr>
        <w:t>V</w:t>
      </w:r>
      <w:r w:rsidR="00C12174">
        <w:rPr>
          <w:sz w:val="26"/>
          <w:szCs w:val="26"/>
        </w:rPr>
        <w:t xml:space="preserve"> </w:t>
      </w:r>
      <w:r w:rsidR="00505158" w:rsidRPr="00C12174">
        <w:rPr>
          <w:sz w:val="26"/>
          <w:szCs w:val="26"/>
        </w:rPr>
        <w:t>Паспорта программы</w:t>
      </w:r>
      <w:r w:rsidR="0062662D" w:rsidRPr="00C12174">
        <w:rPr>
          <w:sz w:val="26"/>
          <w:szCs w:val="26"/>
        </w:rPr>
        <w:t xml:space="preserve"> изложить в следующей редакции:</w:t>
      </w:r>
    </w:p>
    <w:p w:rsidR="000470F0" w:rsidRPr="00C12174" w:rsidRDefault="00357122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pacing w:val="-1"/>
          <w:sz w:val="26"/>
          <w:szCs w:val="26"/>
        </w:rPr>
        <w:t>«</w:t>
      </w:r>
      <w:r w:rsidR="00FD28ED" w:rsidRPr="00C12174">
        <w:rPr>
          <w:sz w:val="26"/>
          <w:szCs w:val="26"/>
        </w:rPr>
        <w:t xml:space="preserve">Объем средств, необходимых для финансового обеспечения программы, составляет – </w:t>
      </w:r>
      <w:r w:rsidR="00370BFD" w:rsidRPr="00C12174">
        <w:rPr>
          <w:sz w:val="26"/>
          <w:szCs w:val="26"/>
        </w:rPr>
        <w:t>80322,9 тыс. руб., в том числе:</w:t>
      </w:r>
      <w:r w:rsidR="00FD28ED" w:rsidRPr="00C12174">
        <w:rPr>
          <w:sz w:val="26"/>
          <w:szCs w:val="26"/>
        </w:rPr>
        <w:t xml:space="preserve">2019 год  –    31338 </w:t>
      </w:r>
      <w:r w:rsidR="0062662D" w:rsidRPr="00C12174">
        <w:rPr>
          <w:sz w:val="26"/>
          <w:szCs w:val="26"/>
        </w:rPr>
        <w:t>тыс. руб.</w:t>
      </w:r>
      <w:r w:rsidRPr="00C12174">
        <w:rPr>
          <w:sz w:val="26"/>
          <w:szCs w:val="26"/>
        </w:rPr>
        <w:t>»</w:t>
      </w:r>
    </w:p>
    <w:p w:rsidR="00A60B48" w:rsidRPr="00C12174" w:rsidRDefault="00A60B4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</w:t>
      </w:r>
      <w:r w:rsidR="009C74B0" w:rsidRPr="00C12174">
        <w:rPr>
          <w:sz w:val="26"/>
          <w:szCs w:val="26"/>
        </w:rPr>
        <w:t>8</w:t>
      </w:r>
      <w:r w:rsidR="001E10DB" w:rsidRPr="00C12174">
        <w:rPr>
          <w:sz w:val="26"/>
          <w:szCs w:val="26"/>
        </w:rPr>
        <w:t>. Позицию</w:t>
      </w:r>
      <w:r w:rsidRPr="00C12174">
        <w:rPr>
          <w:sz w:val="26"/>
          <w:szCs w:val="26"/>
        </w:rPr>
        <w:t xml:space="preserve"> Паспорта подпрограммы </w:t>
      </w:r>
      <w:r w:rsidR="000E3DC4" w:rsidRPr="00C12174">
        <w:rPr>
          <w:sz w:val="26"/>
          <w:szCs w:val="26"/>
        </w:rPr>
        <w:t>1</w:t>
      </w:r>
      <w:r w:rsidRPr="00C12174">
        <w:rPr>
          <w:sz w:val="26"/>
          <w:szCs w:val="26"/>
        </w:rPr>
        <w:t xml:space="preserve"> «Целевые показатели</w:t>
      </w:r>
      <w:r w:rsidR="00505158" w:rsidRPr="00C12174">
        <w:rPr>
          <w:sz w:val="26"/>
          <w:szCs w:val="26"/>
        </w:rPr>
        <w:t>(</w:t>
      </w:r>
      <w:r w:rsidRPr="00C12174">
        <w:rPr>
          <w:sz w:val="26"/>
          <w:szCs w:val="26"/>
        </w:rPr>
        <w:t>индикаторы) программы» дополнить пунктом 5 следующего содержания:</w:t>
      </w:r>
    </w:p>
    <w:p w:rsidR="00A60B48" w:rsidRPr="00C12174" w:rsidRDefault="006574C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  <w:r w:rsidR="00422E52" w:rsidRPr="00C12174">
        <w:rPr>
          <w:sz w:val="26"/>
          <w:szCs w:val="26"/>
        </w:rPr>
        <w:t>5</w:t>
      </w:r>
      <w:r w:rsidR="00D9748D" w:rsidRPr="00C12174">
        <w:rPr>
          <w:sz w:val="26"/>
          <w:szCs w:val="26"/>
        </w:rPr>
        <w:t xml:space="preserve">. </w:t>
      </w:r>
      <w:r w:rsidR="00A60B48" w:rsidRPr="00C12174">
        <w:rPr>
          <w:sz w:val="26"/>
          <w:szCs w:val="26"/>
        </w:rPr>
        <w:t>Отношение объема просроченной кредиторской задолженности по заработной плате к начислениям на выплаты по оплате труда работников к общему объему расходов»</w:t>
      </w:r>
      <w:r w:rsidR="00C3291F" w:rsidRPr="00C12174">
        <w:rPr>
          <w:sz w:val="26"/>
          <w:szCs w:val="26"/>
        </w:rPr>
        <w:t>.</w:t>
      </w:r>
    </w:p>
    <w:p w:rsidR="00A60B48" w:rsidRPr="00C12174" w:rsidRDefault="00A60B4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</w:t>
      </w:r>
      <w:r w:rsidR="009C74B0" w:rsidRPr="00C12174">
        <w:rPr>
          <w:sz w:val="26"/>
          <w:szCs w:val="26"/>
        </w:rPr>
        <w:t>9</w:t>
      </w:r>
      <w:r w:rsidR="001E10DB" w:rsidRPr="00C12174">
        <w:rPr>
          <w:sz w:val="26"/>
          <w:szCs w:val="26"/>
        </w:rPr>
        <w:t>. Позицию</w:t>
      </w:r>
      <w:r w:rsidRPr="00C12174">
        <w:rPr>
          <w:sz w:val="26"/>
          <w:szCs w:val="26"/>
        </w:rPr>
        <w:t xml:space="preserve"> Паспорта </w:t>
      </w:r>
      <w:r w:rsidR="00C76F17" w:rsidRPr="00C12174">
        <w:rPr>
          <w:sz w:val="26"/>
          <w:szCs w:val="26"/>
        </w:rPr>
        <w:t>под</w:t>
      </w:r>
      <w:r w:rsidRPr="00C12174">
        <w:rPr>
          <w:sz w:val="26"/>
          <w:szCs w:val="26"/>
        </w:rPr>
        <w:t xml:space="preserve">программы </w:t>
      </w:r>
      <w:r w:rsidR="000E3DC4" w:rsidRPr="00C12174">
        <w:rPr>
          <w:sz w:val="26"/>
          <w:szCs w:val="26"/>
        </w:rPr>
        <w:t xml:space="preserve">1 </w:t>
      </w:r>
      <w:r w:rsidRPr="00C12174">
        <w:rPr>
          <w:sz w:val="26"/>
          <w:szCs w:val="26"/>
        </w:rPr>
        <w:t>«Ожидаемые результаты реализаци</w:t>
      </w:r>
      <w:r w:rsidR="0038039C" w:rsidRPr="00C12174">
        <w:rPr>
          <w:sz w:val="26"/>
          <w:szCs w:val="26"/>
        </w:rPr>
        <w:t>и программы» дополнить пунктом 5</w:t>
      </w:r>
      <w:r w:rsidRPr="00C12174">
        <w:rPr>
          <w:sz w:val="26"/>
          <w:szCs w:val="26"/>
        </w:rPr>
        <w:t xml:space="preserve"> следующего содержания:</w:t>
      </w:r>
    </w:p>
    <w:p w:rsidR="00A60B48" w:rsidRPr="00C12174" w:rsidRDefault="006574C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  <w:r w:rsidR="007D05C5" w:rsidRPr="00C12174">
        <w:rPr>
          <w:sz w:val="26"/>
          <w:szCs w:val="26"/>
        </w:rPr>
        <w:t>5</w:t>
      </w:r>
      <w:r w:rsidRPr="00C12174">
        <w:rPr>
          <w:sz w:val="26"/>
          <w:szCs w:val="26"/>
        </w:rPr>
        <w:t xml:space="preserve">. </w:t>
      </w:r>
      <w:r w:rsidR="00A60B48" w:rsidRPr="00C12174">
        <w:rPr>
          <w:sz w:val="26"/>
          <w:szCs w:val="26"/>
        </w:rPr>
        <w:t>Недопущение образования просроченной кредиторской задолженности  по заработной плате к начислениям на выплаты по оплате труда работников к общему объему расходов».</w:t>
      </w:r>
    </w:p>
    <w:p w:rsidR="00A60B48" w:rsidRPr="00C12174" w:rsidRDefault="009C74B0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1.10</w:t>
      </w:r>
      <w:r w:rsidR="00A60B48" w:rsidRPr="00C12174">
        <w:rPr>
          <w:sz w:val="26"/>
          <w:szCs w:val="26"/>
        </w:rPr>
        <w:t xml:space="preserve">. Раздел  </w:t>
      </w:r>
      <w:r w:rsidR="007D05C5" w:rsidRPr="00C12174">
        <w:rPr>
          <w:sz w:val="26"/>
          <w:szCs w:val="26"/>
          <w:lang w:val="en-US"/>
        </w:rPr>
        <w:t>III</w:t>
      </w:r>
      <w:r w:rsidR="00C12174">
        <w:rPr>
          <w:sz w:val="26"/>
          <w:szCs w:val="26"/>
        </w:rPr>
        <w:t xml:space="preserve"> </w:t>
      </w:r>
      <w:r w:rsidR="00F733EC" w:rsidRPr="00C12174">
        <w:rPr>
          <w:sz w:val="26"/>
          <w:szCs w:val="26"/>
        </w:rPr>
        <w:t xml:space="preserve">подпрограммы 1 </w:t>
      </w:r>
      <w:r w:rsidR="007D05C5" w:rsidRPr="00C12174">
        <w:rPr>
          <w:sz w:val="26"/>
          <w:szCs w:val="26"/>
        </w:rPr>
        <w:t xml:space="preserve"> после пункта 4 </w:t>
      </w:r>
      <w:r w:rsidR="00A60B48" w:rsidRPr="00C12174">
        <w:rPr>
          <w:sz w:val="26"/>
          <w:szCs w:val="26"/>
        </w:rPr>
        <w:t xml:space="preserve">дополнить пунктом </w:t>
      </w:r>
      <w:r w:rsidR="007D05C5" w:rsidRPr="00C12174">
        <w:rPr>
          <w:sz w:val="26"/>
          <w:szCs w:val="26"/>
        </w:rPr>
        <w:t>5</w:t>
      </w:r>
      <w:r w:rsidR="00A60B48" w:rsidRPr="00C12174">
        <w:rPr>
          <w:sz w:val="26"/>
          <w:szCs w:val="26"/>
        </w:rPr>
        <w:t xml:space="preserve"> следующего содержания:</w:t>
      </w:r>
    </w:p>
    <w:p w:rsidR="000E3DC4" w:rsidRPr="00C12174" w:rsidRDefault="006574C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  <w:r w:rsidR="007D05C5" w:rsidRPr="00C12174">
        <w:rPr>
          <w:sz w:val="26"/>
          <w:szCs w:val="26"/>
        </w:rPr>
        <w:t>5</w:t>
      </w:r>
      <w:r w:rsidR="00A60B48" w:rsidRPr="00C12174">
        <w:rPr>
          <w:sz w:val="26"/>
          <w:szCs w:val="26"/>
        </w:rPr>
        <w:t>. Недопущение образования просроченной кредиторской задолженности по заработной плате к начислениям на выплаты по оплате труда работников к общему объему расходов».</w:t>
      </w:r>
    </w:p>
    <w:p w:rsidR="00A60B48" w:rsidRPr="00C12174" w:rsidRDefault="009C74B0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 xml:space="preserve">   1.11</w:t>
      </w:r>
      <w:r w:rsidR="00A60B48" w:rsidRPr="00C12174">
        <w:rPr>
          <w:sz w:val="26"/>
          <w:szCs w:val="26"/>
        </w:rPr>
        <w:t>. Таблицу  приложения</w:t>
      </w:r>
      <w:r w:rsidR="007D05C5" w:rsidRPr="00C12174">
        <w:rPr>
          <w:sz w:val="26"/>
          <w:szCs w:val="26"/>
        </w:rPr>
        <w:t xml:space="preserve"> 1</w:t>
      </w:r>
      <w:r w:rsidR="00A60B48" w:rsidRPr="00C12174">
        <w:rPr>
          <w:sz w:val="26"/>
          <w:szCs w:val="26"/>
        </w:rPr>
        <w:t xml:space="preserve"> к </w:t>
      </w:r>
      <w:r w:rsidR="004D441A" w:rsidRPr="00C12174">
        <w:rPr>
          <w:sz w:val="26"/>
          <w:szCs w:val="26"/>
        </w:rPr>
        <w:t>под</w:t>
      </w:r>
      <w:r w:rsidR="00A60B48" w:rsidRPr="00C12174">
        <w:rPr>
          <w:sz w:val="26"/>
          <w:szCs w:val="26"/>
        </w:rPr>
        <w:t xml:space="preserve">программе  </w:t>
      </w:r>
      <w:r w:rsidR="0038039C" w:rsidRPr="00C12174">
        <w:rPr>
          <w:sz w:val="26"/>
          <w:szCs w:val="26"/>
        </w:rPr>
        <w:t>1</w:t>
      </w:r>
      <w:r w:rsidR="00505158" w:rsidRPr="00C12174">
        <w:rPr>
          <w:sz w:val="26"/>
          <w:szCs w:val="26"/>
        </w:rPr>
        <w:t>после строки 1.2 дополнить строкой 1.3</w:t>
      </w:r>
      <w:r w:rsidR="00A60B48" w:rsidRPr="00C12174">
        <w:rPr>
          <w:sz w:val="26"/>
          <w:szCs w:val="26"/>
        </w:rPr>
        <w:t xml:space="preserve"> следующего содержания:</w:t>
      </w:r>
    </w:p>
    <w:p w:rsidR="000E3DC4" w:rsidRPr="00C12174" w:rsidRDefault="000E3DC4" w:rsidP="009D17FC">
      <w:pPr>
        <w:pStyle w:val="a9"/>
        <w:ind w:firstLine="708"/>
        <w:jc w:val="both"/>
        <w:rPr>
          <w:sz w:val="26"/>
          <w:szCs w:val="26"/>
        </w:rPr>
      </w:pPr>
    </w:p>
    <w:tbl>
      <w:tblPr>
        <w:tblStyle w:val="aff"/>
        <w:tblW w:w="0" w:type="auto"/>
        <w:tblLook w:val="04A0"/>
      </w:tblPr>
      <w:tblGrid>
        <w:gridCol w:w="1095"/>
        <w:gridCol w:w="1898"/>
        <w:gridCol w:w="1095"/>
        <w:gridCol w:w="1096"/>
        <w:gridCol w:w="1096"/>
        <w:gridCol w:w="1097"/>
        <w:gridCol w:w="1097"/>
        <w:gridCol w:w="1097"/>
      </w:tblGrid>
      <w:tr w:rsidR="004D441A" w:rsidRPr="00C12174" w:rsidTr="00C12174">
        <w:trPr>
          <w:trHeight w:val="698"/>
        </w:trPr>
        <w:tc>
          <w:tcPr>
            <w:tcW w:w="1095" w:type="dxa"/>
          </w:tcPr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1898" w:type="dxa"/>
          </w:tcPr>
          <w:p w:rsidR="004D441A" w:rsidRPr="00C12174" w:rsidRDefault="0050515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1.3</w:t>
            </w:r>
            <w:r w:rsidR="00C12174" w:rsidRPr="00C12174">
              <w:rPr>
                <w:sz w:val="26"/>
                <w:szCs w:val="26"/>
              </w:rPr>
              <w:t xml:space="preserve">. </w:t>
            </w:r>
            <w:r w:rsidR="004D441A" w:rsidRPr="00C12174">
              <w:rPr>
                <w:sz w:val="26"/>
                <w:szCs w:val="26"/>
              </w:rPr>
              <w:t xml:space="preserve">Отношение объема просроченной кредиторской  задолженности по заработной плате к начислениям на выплаты по оплате труда работников к общему </w:t>
            </w:r>
            <w:r w:rsidR="004D441A" w:rsidRPr="00C12174">
              <w:rPr>
                <w:sz w:val="26"/>
                <w:szCs w:val="26"/>
              </w:rPr>
              <w:lastRenderedPageBreak/>
              <w:t>объему расходов</w:t>
            </w:r>
          </w:p>
        </w:tc>
        <w:tc>
          <w:tcPr>
            <w:tcW w:w="1095" w:type="dxa"/>
          </w:tcPr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lastRenderedPageBreak/>
              <w:t>Тыс.</w:t>
            </w:r>
          </w:p>
        </w:tc>
        <w:tc>
          <w:tcPr>
            <w:tcW w:w="1096" w:type="dxa"/>
          </w:tcPr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096" w:type="dxa"/>
          </w:tcPr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097" w:type="dxa"/>
          </w:tcPr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097" w:type="dxa"/>
          </w:tcPr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097" w:type="dxa"/>
          </w:tcPr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4D441A" w:rsidRPr="00C12174" w:rsidRDefault="004D441A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</w:tbl>
    <w:p w:rsidR="00460AFD" w:rsidRPr="00C12174" w:rsidRDefault="00460AFD" w:rsidP="009D17FC">
      <w:pPr>
        <w:pStyle w:val="a9"/>
        <w:ind w:firstLine="708"/>
        <w:jc w:val="both"/>
        <w:rPr>
          <w:sz w:val="26"/>
          <w:szCs w:val="26"/>
        </w:rPr>
      </w:pPr>
    </w:p>
    <w:p w:rsidR="004D441A" w:rsidRPr="00C12174" w:rsidRDefault="004D441A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</w:t>
      </w:r>
      <w:r w:rsidR="009C74B0" w:rsidRPr="00C12174">
        <w:rPr>
          <w:sz w:val="26"/>
          <w:szCs w:val="26"/>
        </w:rPr>
        <w:t>12</w:t>
      </w:r>
      <w:r w:rsidR="006574C8" w:rsidRPr="00C12174">
        <w:rPr>
          <w:sz w:val="26"/>
          <w:szCs w:val="26"/>
        </w:rPr>
        <w:t>. П</w:t>
      </w:r>
      <w:r w:rsidR="001E10DB" w:rsidRPr="00C12174">
        <w:rPr>
          <w:sz w:val="26"/>
          <w:szCs w:val="26"/>
        </w:rPr>
        <w:t>озицию</w:t>
      </w:r>
      <w:r w:rsidRPr="00C12174">
        <w:rPr>
          <w:sz w:val="26"/>
          <w:szCs w:val="26"/>
        </w:rPr>
        <w:t xml:space="preserve"> Паспорта подпрограммы 2 «Целевые показатели</w:t>
      </w:r>
      <w:r w:rsidR="006E67EA" w:rsidRPr="00C12174">
        <w:rPr>
          <w:sz w:val="26"/>
          <w:szCs w:val="26"/>
        </w:rPr>
        <w:t>(</w:t>
      </w:r>
      <w:r w:rsidRPr="00C12174">
        <w:rPr>
          <w:sz w:val="26"/>
          <w:szCs w:val="26"/>
        </w:rPr>
        <w:t>индикаторы) программы</w:t>
      </w:r>
      <w:r w:rsidR="00F733EC" w:rsidRPr="00C12174">
        <w:rPr>
          <w:sz w:val="26"/>
          <w:szCs w:val="26"/>
        </w:rPr>
        <w:t xml:space="preserve"> 2 </w:t>
      </w:r>
      <w:r w:rsidRPr="00C12174">
        <w:rPr>
          <w:sz w:val="26"/>
          <w:szCs w:val="26"/>
        </w:rPr>
        <w:t xml:space="preserve">» дополнить пунктом </w:t>
      </w:r>
      <w:r w:rsidR="00A24C92" w:rsidRPr="00C12174">
        <w:rPr>
          <w:sz w:val="26"/>
          <w:szCs w:val="26"/>
        </w:rPr>
        <w:t xml:space="preserve">10 </w:t>
      </w:r>
      <w:r w:rsidRPr="00C12174">
        <w:rPr>
          <w:sz w:val="26"/>
          <w:szCs w:val="26"/>
        </w:rPr>
        <w:t>следующего содержания:</w:t>
      </w:r>
    </w:p>
    <w:p w:rsidR="004D441A" w:rsidRPr="00C12174" w:rsidRDefault="006574C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  <w:r w:rsidR="00A24C92" w:rsidRPr="00C12174">
        <w:rPr>
          <w:sz w:val="26"/>
          <w:szCs w:val="26"/>
        </w:rPr>
        <w:t>10</w:t>
      </w:r>
      <w:r w:rsidRPr="00C12174">
        <w:rPr>
          <w:sz w:val="26"/>
          <w:szCs w:val="26"/>
        </w:rPr>
        <w:t>.</w:t>
      </w:r>
      <w:r w:rsidR="00C12174">
        <w:rPr>
          <w:sz w:val="26"/>
          <w:szCs w:val="26"/>
        </w:rPr>
        <w:t xml:space="preserve"> </w:t>
      </w:r>
      <w:r w:rsidR="004D441A" w:rsidRPr="00C12174">
        <w:rPr>
          <w:sz w:val="26"/>
          <w:szCs w:val="26"/>
        </w:rPr>
        <w:t>Отношение объема просроченной кредиторской задолженности по заработной плате к начислениям на выплаты по оплате труда работников к общему объему расходов»</w:t>
      </w:r>
    </w:p>
    <w:p w:rsidR="00FD28ED" w:rsidRPr="00C12174" w:rsidRDefault="009C74B0" w:rsidP="00460AFD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1.13</w:t>
      </w:r>
      <w:r w:rsidR="009D17FC" w:rsidRPr="00C12174">
        <w:rPr>
          <w:sz w:val="26"/>
          <w:szCs w:val="26"/>
        </w:rPr>
        <w:t xml:space="preserve">. </w:t>
      </w:r>
      <w:r w:rsidR="00FD28ED" w:rsidRPr="00C12174">
        <w:rPr>
          <w:sz w:val="26"/>
          <w:szCs w:val="26"/>
        </w:rPr>
        <w:t xml:space="preserve">Позицию Паспорта </w:t>
      </w:r>
      <w:r w:rsidR="00F733EC" w:rsidRPr="00C12174">
        <w:rPr>
          <w:sz w:val="26"/>
          <w:szCs w:val="26"/>
        </w:rPr>
        <w:t>под</w:t>
      </w:r>
      <w:r w:rsidR="00FD28ED" w:rsidRPr="00C12174">
        <w:rPr>
          <w:sz w:val="26"/>
          <w:szCs w:val="26"/>
        </w:rPr>
        <w:t>программы</w:t>
      </w:r>
      <w:r w:rsidR="00F733EC" w:rsidRPr="00C12174">
        <w:rPr>
          <w:sz w:val="26"/>
          <w:szCs w:val="26"/>
        </w:rPr>
        <w:t xml:space="preserve"> 2</w:t>
      </w:r>
      <w:r w:rsidR="00FD28ED" w:rsidRPr="00C12174">
        <w:rPr>
          <w:sz w:val="26"/>
          <w:szCs w:val="26"/>
        </w:rPr>
        <w:t xml:space="preserve"> «Объем бюджетных ассигнований программы»  изложить в следующей редакции:</w:t>
      </w:r>
    </w:p>
    <w:tbl>
      <w:tblPr>
        <w:tblStyle w:val="aff"/>
        <w:tblpPr w:leftFromText="180" w:rightFromText="180" w:vertAnchor="text" w:horzAnchor="margin" w:tblpY="615"/>
        <w:tblW w:w="9531" w:type="dxa"/>
        <w:tblLayout w:type="fixed"/>
        <w:tblLook w:val="04A0"/>
      </w:tblPr>
      <w:tblGrid>
        <w:gridCol w:w="3227"/>
        <w:gridCol w:w="6304"/>
      </w:tblGrid>
      <w:tr w:rsidR="00FD28ED" w:rsidRPr="00C12174" w:rsidTr="00335E72">
        <w:trPr>
          <w:trHeight w:val="2542"/>
        </w:trPr>
        <w:tc>
          <w:tcPr>
            <w:tcW w:w="3227" w:type="dxa"/>
          </w:tcPr>
          <w:p w:rsidR="00FD28ED" w:rsidRPr="00C12174" w:rsidRDefault="00FD28ED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Объем бюджетных ассигнований программы</w:t>
            </w:r>
            <w:r w:rsidR="00F733EC" w:rsidRPr="00C12174">
              <w:rPr>
                <w:sz w:val="26"/>
                <w:szCs w:val="26"/>
              </w:rPr>
              <w:t xml:space="preserve"> 2</w:t>
            </w:r>
          </w:p>
        </w:tc>
        <w:tc>
          <w:tcPr>
            <w:tcW w:w="6304" w:type="dxa"/>
          </w:tcPr>
          <w:p w:rsidR="00FD28ED" w:rsidRPr="00C12174" w:rsidRDefault="00FD28ED" w:rsidP="009D17FC">
            <w:pPr>
              <w:pStyle w:val="a9"/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Объем средств, необходимых для финансового обеспечени</w:t>
            </w:r>
            <w:r w:rsidR="00545821" w:rsidRPr="00C12174">
              <w:rPr>
                <w:sz w:val="26"/>
                <w:szCs w:val="26"/>
              </w:rPr>
              <w:t>я программы, составляет –19554,0</w:t>
            </w:r>
            <w:r w:rsidRPr="00C12174">
              <w:rPr>
                <w:sz w:val="26"/>
                <w:szCs w:val="26"/>
              </w:rPr>
              <w:t xml:space="preserve"> тыс. руб.*, в том числе:</w:t>
            </w:r>
          </w:p>
          <w:p w:rsidR="00FD28ED" w:rsidRPr="00C12174" w:rsidRDefault="005B54C8" w:rsidP="009D17FC">
            <w:pPr>
              <w:pStyle w:val="a9"/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2019 год – 6</w:t>
            </w:r>
            <w:r w:rsidR="00545821" w:rsidRPr="00C12174">
              <w:rPr>
                <w:sz w:val="26"/>
                <w:szCs w:val="26"/>
              </w:rPr>
              <w:t>408,8</w:t>
            </w:r>
            <w:r w:rsidR="00FD28ED" w:rsidRPr="00C12174">
              <w:rPr>
                <w:sz w:val="26"/>
                <w:szCs w:val="26"/>
              </w:rPr>
              <w:t xml:space="preserve"> тыс. руб.;</w:t>
            </w:r>
          </w:p>
          <w:p w:rsidR="00FD28ED" w:rsidRPr="00C12174" w:rsidRDefault="009648AA" w:rsidP="009D17FC">
            <w:pPr>
              <w:pStyle w:val="a9"/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2020 год – 6572,6</w:t>
            </w:r>
            <w:r w:rsidR="00FD28ED" w:rsidRPr="00C12174">
              <w:rPr>
                <w:sz w:val="26"/>
                <w:szCs w:val="26"/>
              </w:rPr>
              <w:t xml:space="preserve">  тыс. руб.;</w:t>
            </w:r>
          </w:p>
          <w:p w:rsidR="00FD28ED" w:rsidRPr="00C12174" w:rsidRDefault="009648AA" w:rsidP="009D17FC">
            <w:pPr>
              <w:pStyle w:val="a9"/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2021 год – 6572,6</w:t>
            </w:r>
            <w:r w:rsidR="00FD28ED" w:rsidRPr="00C12174">
              <w:rPr>
                <w:sz w:val="26"/>
                <w:szCs w:val="26"/>
              </w:rPr>
              <w:t xml:space="preserve">  тыс. руб.</w:t>
            </w:r>
          </w:p>
          <w:p w:rsidR="00FD28ED" w:rsidRPr="00C12174" w:rsidRDefault="00FD28ED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*В течение</w:t>
            </w:r>
            <w:r w:rsidRPr="00C12174">
              <w:rPr>
                <w:sz w:val="26"/>
                <w:szCs w:val="26"/>
              </w:rPr>
              <w:tab/>
              <w:t>реализации</w:t>
            </w:r>
            <w:r w:rsidRPr="00C12174">
              <w:rPr>
                <w:sz w:val="26"/>
                <w:szCs w:val="26"/>
              </w:rPr>
              <w:tab/>
              <w:t>программы</w:t>
            </w:r>
            <w:r w:rsidRPr="00C12174">
              <w:rPr>
                <w:sz w:val="26"/>
                <w:szCs w:val="26"/>
              </w:rPr>
              <w:tab/>
              <w:t>объемы финансового обеспечения подлежат уточнению</w:t>
            </w:r>
          </w:p>
        </w:tc>
      </w:tr>
    </w:tbl>
    <w:p w:rsidR="00FD28ED" w:rsidRPr="00C12174" w:rsidRDefault="00FD28ED" w:rsidP="009D17FC">
      <w:pPr>
        <w:pStyle w:val="a9"/>
        <w:ind w:firstLine="708"/>
        <w:jc w:val="both"/>
        <w:rPr>
          <w:sz w:val="26"/>
          <w:szCs w:val="26"/>
        </w:rPr>
      </w:pPr>
    </w:p>
    <w:p w:rsidR="00FD28ED" w:rsidRPr="00C12174" w:rsidRDefault="00FD28ED" w:rsidP="009D17FC">
      <w:pPr>
        <w:pStyle w:val="a9"/>
        <w:ind w:firstLine="708"/>
        <w:jc w:val="both"/>
        <w:rPr>
          <w:sz w:val="26"/>
          <w:szCs w:val="26"/>
        </w:rPr>
      </w:pPr>
    </w:p>
    <w:p w:rsidR="00460AFD" w:rsidRPr="00C12174" w:rsidRDefault="00460AFD" w:rsidP="009D17FC">
      <w:pPr>
        <w:pStyle w:val="a9"/>
        <w:ind w:firstLine="708"/>
        <w:jc w:val="both"/>
        <w:rPr>
          <w:sz w:val="26"/>
          <w:szCs w:val="26"/>
        </w:rPr>
      </w:pPr>
    </w:p>
    <w:p w:rsidR="004D441A" w:rsidRPr="00C12174" w:rsidRDefault="004D441A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</w:t>
      </w:r>
      <w:r w:rsidR="009C74B0" w:rsidRPr="00C12174">
        <w:rPr>
          <w:sz w:val="26"/>
          <w:szCs w:val="26"/>
        </w:rPr>
        <w:t>14</w:t>
      </w:r>
      <w:r w:rsidR="001E10DB" w:rsidRPr="00C12174">
        <w:rPr>
          <w:sz w:val="26"/>
          <w:szCs w:val="26"/>
        </w:rPr>
        <w:t>. Позицию</w:t>
      </w:r>
      <w:r w:rsidRPr="00C12174">
        <w:rPr>
          <w:sz w:val="26"/>
          <w:szCs w:val="26"/>
        </w:rPr>
        <w:t xml:space="preserve"> Паспорта </w:t>
      </w:r>
      <w:r w:rsidR="00A24C92" w:rsidRPr="00C12174">
        <w:rPr>
          <w:sz w:val="26"/>
          <w:szCs w:val="26"/>
        </w:rPr>
        <w:t>под</w:t>
      </w:r>
      <w:r w:rsidR="0038039C" w:rsidRPr="00C12174">
        <w:rPr>
          <w:sz w:val="26"/>
          <w:szCs w:val="26"/>
        </w:rPr>
        <w:t>программы 2</w:t>
      </w:r>
      <w:r w:rsidR="00FF5F83" w:rsidRPr="00C12174">
        <w:rPr>
          <w:sz w:val="26"/>
          <w:szCs w:val="26"/>
        </w:rPr>
        <w:t>«Ожидаемые результаты реализации программы</w:t>
      </w:r>
      <w:r w:rsidR="00F733EC" w:rsidRPr="00C12174">
        <w:rPr>
          <w:sz w:val="26"/>
          <w:szCs w:val="26"/>
        </w:rPr>
        <w:t xml:space="preserve"> 2</w:t>
      </w:r>
      <w:r w:rsidR="00FF5F83" w:rsidRPr="00C12174">
        <w:rPr>
          <w:sz w:val="26"/>
          <w:szCs w:val="26"/>
        </w:rPr>
        <w:t>»дополнить пунктом 10</w:t>
      </w:r>
      <w:r w:rsidRPr="00C12174">
        <w:rPr>
          <w:sz w:val="26"/>
          <w:szCs w:val="26"/>
        </w:rPr>
        <w:t xml:space="preserve"> следующего содержания:</w:t>
      </w:r>
    </w:p>
    <w:p w:rsidR="004D441A" w:rsidRPr="00C12174" w:rsidRDefault="006574C8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  <w:r w:rsidR="0038039C" w:rsidRPr="00C12174">
        <w:rPr>
          <w:sz w:val="26"/>
          <w:szCs w:val="26"/>
        </w:rPr>
        <w:t>10</w:t>
      </w:r>
      <w:r w:rsidRPr="00C12174">
        <w:rPr>
          <w:sz w:val="26"/>
          <w:szCs w:val="26"/>
        </w:rPr>
        <w:t xml:space="preserve">. </w:t>
      </w:r>
      <w:r w:rsidR="004D441A" w:rsidRPr="00C12174">
        <w:rPr>
          <w:sz w:val="26"/>
          <w:szCs w:val="26"/>
        </w:rPr>
        <w:t>Недопущение образования просроченной кредиторской задолженности  по заработной плате к начислениям на выплаты по оплате труда работников к общему объему расходов».</w:t>
      </w:r>
    </w:p>
    <w:p w:rsidR="004D441A" w:rsidRPr="00C12174" w:rsidRDefault="00752696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1.15</w:t>
      </w:r>
      <w:r w:rsidR="004D441A" w:rsidRPr="00C12174">
        <w:rPr>
          <w:sz w:val="26"/>
          <w:szCs w:val="26"/>
        </w:rPr>
        <w:t xml:space="preserve">. Раздел  </w:t>
      </w:r>
      <w:r w:rsidR="004D441A" w:rsidRPr="00C12174">
        <w:rPr>
          <w:sz w:val="26"/>
          <w:szCs w:val="26"/>
          <w:lang w:val="en-US"/>
        </w:rPr>
        <w:t>III</w:t>
      </w:r>
      <w:r w:rsidR="009648AA" w:rsidRPr="00C12174">
        <w:rPr>
          <w:sz w:val="26"/>
          <w:szCs w:val="26"/>
        </w:rPr>
        <w:t xml:space="preserve"> подпрограммы 2</w:t>
      </w:r>
      <w:r w:rsidR="004D441A" w:rsidRPr="00C12174">
        <w:rPr>
          <w:sz w:val="26"/>
          <w:szCs w:val="26"/>
        </w:rPr>
        <w:t xml:space="preserve">  после</w:t>
      </w:r>
      <w:r w:rsidR="00FF5F83" w:rsidRPr="00C12174">
        <w:rPr>
          <w:sz w:val="26"/>
          <w:szCs w:val="26"/>
        </w:rPr>
        <w:t xml:space="preserve"> пункта 9 дополнить пунктом 10</w:t>
      </w:r>
      <w:r w:rsidR="004D441A" w:rsidRPr="00C12174">
        <w:rPr>
          <w:sz w:val="26"/>
          <w:szCs w:val="26"/>
        </w:rPr>
        <w:t xml:space="preserve"> следующего содержания:</w:t>
      </w:r>
    </w:p>
    <w:p w:rsidR="00545821" w:rsidRPr="00C12174" w:rsidRDefault="006574C8" w:rsidP="00E73563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</w:t>
      </w:r>
      <w:r w:rsidR="00FF5F83" w:rsidRPr="00C12174">
        <w:rPr>
          <w:sz w:val="26"/>
          <w:szCs w:val="26"/>
        </w:rPr>
        <w:t>10</w:t>
      </w:r>
      <w:r w:rsidR="004D441A" w:rsidRPr="00C12174">
        <w:rPr>
          <w:sz w:val="26"/>
          <w:szCs w:val="26"/>
        </w:rPr>
        <w:t>. Недопущение образования просроченной кредиторской задолженности по заработной плате к начислениям на выплаты по оплате труда работников к общему объему расходов».</w:t>
      </w:r>
    </w:p>
    <w:p w:rsidR="00545821" w:rsidRPr="00C12174" w:rsidRDefault="00C3291F" w:rsidP="00E73563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</w:t>
      </w:r>
      <w:r w:rsidR="00752696" w:rsidRPr="00C12174">
        <w:rPr>
          <w:sz w:val="26"/>
          <w:szCs w:val="26"/>
        </w:rPr>
        <w:t>.16</w:t>
      </w:r>
      <w:r w:rsidR="00545821" w:rsidRPr="00C12174">
        <w:rPr>
          <w:sz w:val="26"/>
          <w:szCs w:val="26"/>
        </w:rPr>
        <w:t>.</w:t>
      </w:r>
      <w:r w:rsidR="00E73563">
        <w:rPr>
          <w:sz w:val="26"/>
          <w:szCs w:val="26"/>
        </w:rPr>
        <w:t xml:space="preserve"> </w:t>
      </w:r>
      <w:r w:rsidR="00AF32E1">
        <w:rPr>
          <w:sz w:val="26"/>
          <w:szCs w:val="26"/>
        </w:rPr>
        <w:t xml:space="preserve">Абзацы восьмой-девятый </w:t>
      </w:r>
      <w:r w:rsidR="00370BFD" w:rsidRPr="00C12174">
        <w:rPr>
          <w:sz w:val="26"/>
          <w:szCs w:val="26"/>
        </w:rPr>
        <w:t xml:space="preserve"> р</w:t>
      </w:r>
      <w:r w:rsidR="00545821" w:rsidRPr="00C12174">
        <w:rPr>
          <w:sz w:val="26"/>
          <w:szCs w:val="26"/>
        </w:rPr>
        <w:t>аздел</w:t>
      </w:r>
      <w:r w:rsidR="00370BFD" w:rsidRPr="00C12174">
        <w:rPr>
          <w:sz w:val="26"/>
          <w:szCs w:val="26"/>
        </w:rPr>
        <w:t>а</w:t>
      </w:r>
      <w:r w:rsidR="00AF32E1">
        <w:rPr>
          <w:sz w:val="26"/>
          <w:szCs w:val="26"/>
        </w:rPr>
        <w:t xml:space="preserve"> </w:t>
      </w:r>
      <w:r w:rsidR="00545821" w:rsidRPr="00C12174">
        <w:rPr>
          <w:sz w:val="26"/>
          <w:szCs w:val="26"/>
          <w:lang w:val="en-US"/>
        </w:rPr>
        <w:t>IV</w:t>
      </w:r>
      <w:r w:rsidR="00AF32E1">
        <w:rPr>
          <w:sz w:val="26"/>
          <w:szCs w:val="26"/>
        </w:rPr>
        <w:t xml:space="preserve"> подпрограммы 2</w:t>
      </w:r>
      <w:r w:rsidR="009D17FC" w:rsidRPr="00C12174">
        <w:rPr>
          <w:sz w:val="26"/>
          <w:szCs w:val="26"/>
        </w:rPr>
        <w:t xml:space="preserve"> изложить в следующей редакции</w:t>
      </w:r>
      <w:r w:rsidR="00545821" w:rsidRPr="00C12174">
        <w:rPr>
          <w:sz w:val="26"/>
          <w:szCs w:val="26"/>
        </w:rPr>
        <w:t>:</w:t>
      </w:r>
    </w:p>
    <w:p w:rsidR="00AF32E1" w:rsidRDefault="00AF32E1" w:rsidP="00E73563">
      <w:pPr>
        <w:pStyle w:val="a9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«Объем средств, необходимых для финансового обеспечения программы, составляет 17701,8 тыс.рублей, в том числе:</w:t>
      </w:r>
    </w:p>
    <w:p w:rsidR="00AF32E1" w:rsidRDefault="00AF32E1" w:rsidP="00E73563">
      <w:pPr>
        <w:pStyle w:val="a9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-2019 год – 5701,8 тыс.рублей.</w:t>
      </w:r>
    </w:p>
    <w:p w:rsidR="00FF5F83" w:rsidRPr="00C12174" w:rsidRDefault="00752696" w:rsidP="00E73563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t>1.17</w:t>
      </w:r>
      <w:r w:rsidR="00FF5F83" w:rsidRPr="00C12174">
        <w:rPr>
          <w:sz w:val="26"/>
          <w:szCs w:val="26"/>
          <w:lang w:eastAsia="ru-RU"/>
        </w:rPr>
        <w:t xml:space="preserve">. Таблицу  приложения 1 к подпрограмме  </w:t>
      </w:r>
      <w:r w:rsidR="00FF5F83" w:rsidRPr="00C12174">
        <w:rPr>
          <w:sz w:val="26"/>
          <w:szCs w:val="26"/>
        </w:rPr>
        <w:t>2</w:t>
      </w:r>
      <w:r w:rsidR="00E73563">
        <w:rPr>
          <w:sz w:val="26"/>
          <w:szCs w:val="26"/>
        </w:rPr>
        <w:t xml:space="preserve"> </w:t>
      </w:r>
      <w:r w:rsidR="00FF5F83" w:rsidRPr="00C12174">
        <w:rPr>
          <w:sz w:val="26"/>
          <w:szCs w:val="26"/>
        </w:rPr>
        <w:t>после строки 3.3</w:t>
      </w:r>
      <w:r w:rsidR="00E73563">
        <w:rPr>
          <w:sz w:val="26"/>
          <w:szCs w:val="26"/>
        </w:rPr>
        <w:t xml:space="preserve"> </w:t>
      </w:r>
      <w:r w:rsidR="00FF5F83" w:rsidRPr="00C12174">
        <w:rPr>
          <w:sz w:val="26"/>
          <w:szCs w:val="26"/>
          <w:lang w:eastAsia="ru-RU"/>
        </w:rPr>
        <w:t>дополнить строкой 3.</w:t>
      </w:r>
      <w:r w:rsidR="00FF5F83" w:rsidRPr="00C12174">
        <w:rPr>
          <w:sz w:val="26"/>
          <w:szCs w:val="26"/>
        </w:rPr>
        <w:t>4</w:t>
      </w:r>
      <w:r w:rsidR="00FF5F83" w:rsidRPr="00C12174">
        <w:rPr>
          <w:sz w:val="26"/>
          <w:szCs w:val="26"/>
          <w:lang w:eastAsia="ru-RU"/>
        </w:rPr>
        <w:t xml:space="preserve"> следующего содержания:</w:t>
      </w:r>
    </w:p>
    <w:tbl>
      <w:tblPr>
        <w:tblStyle w:val="aff"/>
        <w:tblW w:w="0" w:type="auto"/>
        <w:tblLook w:val="04A0"/>
      </w:tblPr>
      <w:tblGrid>
        <w:gridCol w:w="1095"/>
        <w:gridCol w:w="1898"/>
        <w:gridCol w:w="1095"/>
        <w:gridCol w:w="1096"/>
        <w:gridCol w:w="1096"/>
        <w:gridCol w:w="1097"/>
        <w:gridCol w:w="1097"/>
        <w:gridCol w:w="1097"/>
      </w:tblGrid>
      <w:tr w:rsidR="00FF5F83" w:rsidRPr="00C12174" w:rsidTr="00C12174">
        <w:trPr>
          <w:trHeight w:val="3623"/>
        </w:trPr>
        <w:tc>
          <w:tcPr>
            <w:tcW w:w="1095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98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</w:rPr>
              <w:t>3.4</w:t>
            </w:r>
            <w:r w:rsidRPr="00C12174">
              <w:rPr>
                <w:sz w:val="26"/>
                <w:szCs w:val="26"/>
                <w:lang w:eastAsia="ru-RU"/>
              </w:rPr>
              <w:t>.Отношение объема просроченной кредиторской  задолженности по заработной плате к начислениям на выплаты по оплате труда работников к общему объему расходов</w:t>
            </w:r>
          </w:p>
        </w:tc>
        <w:tc>
          <w:tcPr>
            <w:tcW w:w="1095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Тыс.</w:t>
            </w:r>
          </w:p>
        </w:tc>
        <w:tc>
          <w:tcPr>
            <w:tcW w:w="1096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6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7756FA" w:rsidRPr="00C12174" w:rsidRDefault="007756FA" w:rsidP="009D17FC">
      <w:pPr>
        <w:pStyle w:val="a9"/>
        <w:ind w:firstLine="708"/>
        <w:jc w:val="both"/>
        <w:rPr>
          <w:sz w:val="26"/>
          <w:szCs w:val="26"/>
          <w:lang w:eastAsia="ru-RU"/>
        </w:rPr>
        <w:sectPr w:rsidR="007756FA" w:rsidRPr="00C12174" w:rsidSect="009D17FC"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756FA" w:rsidRPr="00C12174" w:rsidRDefault="007756FA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7756FA" w:rsidRDefault="00752696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1.18</w:t>
      </w:r>
      <w:r w:rsidR="00545821" w:rsidRPr="00C12174">
        <w:rPr>
          <w:sz w:val="26"/>
          <w:szCs w:val="26"/>
          <w:lang w:eastAsia="ru-RU"/>
        </w:rPr>
        <w:t>.</w:t>
      </w:r>
      <w:r w:rsidR="007756FA" w:rsidRPr="00C12174">
        <w:rPr>
          <w:sz w:val="26"/>
          <w:szCs w:val="26"/>
          <w:lang w:eastAsia="ru-RU"/>
        </w:rPr>
        <w:t>Таблицу приложения 3 к подпрограмме 2 изложить в следующей редакции:</w:t>
      </w:r>
    </w:p>
    <w:p w:rsidR="00AB6ECD" w:rsidRPr="00C12174" w:rsidRDefault="00AB6ECD" w:rsidP="00AB6ECD">
      <w:pPr>
        <w:pStyle w:val="a9"/>
        <w:ind w:firstLine="708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Прогнозная (справочная) оценка расходов бюджета района, федерального бюджета, областного бюджета, бюджетов, юридических лиц на реализацию целей подпрограммы 2 «Библиотечно-информационное обслуживание населения»</w:t>
      </w:r>
    </w:p>
    <w:p w:rsidR="007756FA" w:rsidRPr="00C12174" w:rsidRDefault="007756FA" w:rsidP="009D17FC">
      <w:pPr>
        <w:pStyle w:val="a9"/>
        <w:ind w:firstLine="708"/>
        <w:jc w:val="both"/>
        <w:rPr>
          <w:b/>
          <w:sz w:val="26"/>
          <w:szCs w:val="26"/>
          <w:lang w:eastAsia="ru-RU"/>
        </w:rPr>
      </w:pPr>
    </w:p>
    <w:tbl>
      <w:tblPr>
        <w:tblpPr w:leftFromText="180" w:rightFromText="180" w:vertAnchor="text" w:horzAnchor="page" w:tblpX="1410" w:tblpY="410"/>
        <w:tblW w:w="15025" w:type="dxa"/>
        <w:tblLayout w:type="fixed"/>
        <w:tblLook w:val="01E0"/>
      </w:tblPr>
      <w:tblGrid>
        <w:gridCol w:w="817"/>
        <w:gridCol w:w="6129"/>
        <w:gridCol w:w="1984"/>
        <w:gridCol w:w="1701"/>
        <w:gridCol w:w="2126"/>
        <w:gridCol w:w="2268"/>
      </w:tblGrid>
      <w:tr w:rsidR="00D9748D" w:rsidRPr="00C12174" w:rsidTr="00C12174">
        <w:trPr>
          <w:trHeight w:hRule="exact" w:val="492"/>
        </w:trPr>
        <w:tc>
          <w:tcPr>
            <w:tcW w:w="6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Источники</w:t>
            </w:r>
            <w:r w:rsidR="00E73563">
              <w:rPr>
                <w:sz w:val="26"/>
                <w:szCs w:val="26"/>
                <w:lang w:eastAsia="ru-RU"/>
              </w:rPr>
              <w:t xml:space="preserve"> </w:t>
            </w:r>
            <w:r w:rsidRPr="00C12174">
              <w:rPr>
                <w:sz w:val="26"/>
                <w:szCs w:val="26"/>
                <w:lang w:val="en-US" w:eastAsia="ru-RU"/>
              </w:rPr>
              <w:t>средств</w:t>
            </w:r>
          </w:p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Оценка расходов (тыс. руб.), годы</w:t>
            </w:r>
          </w:p>
        </w:tc>
      </w:tr>
      <w:tr w:rsidR="00D9748D" w:rsidRPr="00C12174" w:rsidTr="00C12174">
        <w:trPr>
          <w:trHeight w:hRule="exact" w:val="492"/>
        </w:trPr>
        <w:tc>
          <w:tcPr>
            <w:tcW w:w="69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2019</w:t>
            </w:r>
          </w:p>
        </w:tc>
        <w:tc>
          <w:tcPr>
            <w:tcW w:w="17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2020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2021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всего</w:t>
            </w:r>
          </w:p>
        </w:tc>
      </w:tr>
      <w:tr w:rsidR="00D9748D" w:rsidRPr="00C12174" w:rsidTr="00C12174">
        <w:trPr>
          <w:trHeight w:hRule="exact" w:val="4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10" w:space="0" w:color="000000"/>
              <w:right w:val="single" w:sz="4" w:space="0" w:color="auto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198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5</w:t>
            </w:r>
          </w:p>
        </w:tc>
      </w:tr>
      <w:tr w:rsidR="00D9748D" w:rsidRPr="00C12174" w:rsidTr="00C12174">
        <w:trPr>
          <w:trHeight w:hRule="exact" w:val="4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12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6408,8</w:t>
            </w:r>
          </w:p>
        </w:tc>
        <w:tc>
          <w:tcPr>
            <w:tcW w:w="17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6572,6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6572,6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19554,0</w:t>
            </w:r>
          </w:p>
        </w:tc>
      </w:tr>
      <w:tr w:rsidR="00D9748D" w:rsidRPr="00C12174" w:rsidTr="00C12174">
        <w:trPr>
          <w:trHeight w:hRule="exact" w:val="4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129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D9748D" w:rsidRPr="00C12174" w:rsidRDefault="00E73563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Б</w:t>
            </w:r>
            <w:r w:rsidR="00D9748D" w:rsidRPr="00C12174">
              <w:rPr>
                <w:sz w:val="26"/>
                <w:szCs w:val="26"/>
                <w:lang w:val="en-US" w:eastAsia="ru-RU"/>
              </w:rPr>
              <w:t>юджет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  <w:r w:rsidR="00D9748D" w:rsidRPr="00C12174">
              <w:rPr>
                <w:sz w:val="26"/>
                <w:szCs w:val="26"/>
                <w:lang w:val="en-US" w:eastAsia="ru-RU"/>
              </w:rPr>
              <w:t>района</w:t>
            </w:r>
          </w:p>
        </w:tc>
        <w:tc>
          <w:tcPr>
            <w:tcW w:w="198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5701,8</w:t>
            </w:r>
          </w:p>
        </w:tc>
        <w:tc>
          <w:tcPr>
            <w:tcW w:w="17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6000,0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6000,0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17701,8</w:t>
            </w:r>
          </w:p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D9748D" w:rsidRPr="00C12174" w:rsidTr="00C12174">
        <w:trPr>
          <w:trHeight w:hRule="exact"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9748D" w:rsidRPr="00C12174" w:rsidRDefault="00E73563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Ф</w:t>
            </w:r>
            <w:r w:rsidR="00D9748D" w:rsidRPr="00C12174">
              <w:rPr>
                <w:sz w:val="26"/>
                <w:szCs w:val="26"/>
                <w:lang w:val="en-US" w:eastAsia="ru-RU"/>
              </w:rPr>
              <w:t>едеральный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  <w:r w:rsidR="00D9748D" w:rsidRPr="00C12174">
              <w:rPr>
                <w:sz w:val="26"/>
                <w:szCs w:val="26"/>
                <w:lang w:val="en-US" w:eastAsia="ru-RU"/>
              </w:rPr>
              <w:t>бюджет</w:t>
            </w:r>
          </w:p>
        </w:tc>
        <w:tc>
          <w:tcPr>
            <w:tcW w:w="198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9748D" w:rsidRPr="00C12174" w:rsidRDefault="00ED7756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</w:t>
            </w:r>
            <w:r w:rsidR="00D9748D" w:rsidRPr="00C12174">
              <w:rPr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5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12,5</w:t>
            </w:r>
          </w:p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D9748D" w:rsidRPr="00C12174" w:rsidTr="00C12174">
        <w:trPr>
          <w:trHeight w:hRule="exact"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129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9748D" w:rsidRPr="00C12174" w:rsidRDefault="00E73563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О</w:t>
            </w:r>
            <w:r w:rsidR="00D9748D" w:rsidRPr="00C12174">
              <w:rPr>
                <w:sz w:val="26"/>
                <w:szCs w:val="26"/>
                <w:lang w:val="en-US" w:eastAsia="ru-RU"/>
              </w:rPr>
              <w:t>бластной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  <w:r w:rsidR="00D9748D" w:rsidRPr="00C12174">
              <w:rPr>
                <w:sz w:val="26"/>
                <w:szCs w:val="26"/>
                <w:lang w:val="en-US" w:eastAsia="ru-RU"/>
              </w:rPr>
              <w:t>бюджет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694,5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572,6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5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val="en-US"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572,6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1839,7</w:t>
            </w:r>
          </w:p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D9748D" w:rsidRPr="00C12174" w:rsidTr="00C12174">
        <w:trPr>
          <w:trHeight w:hRule="exact"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129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D9748D" w:rsidRPr="00C12174" w:rsidRDefault="00E73563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val="en-US" w:eastAsia="ru-RU"/>
              </w:rPr>
              <w:t>Ю</w:t>
            </w:r>
            <w:r w:rsidR="00D9748D" w:rsidRPr="00C12174">
              <w:rPr>
                <w:sz w:val="26"/>
                <w:szCs w:val="26"/>
                <w:lang w:val="en-US" w:eastAsia="ru-RU"/>
              </w:rPr>
              <w:t>ридические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  <w:r w:rsidR="00D9748D" w:rsidRPr="00C12174">
              <w:rPr>
                <w:sz w:val="26"/>
                <w:szCs w:val="26"/>
                <w:lang w:val="en-US" w:eastAsia="ru-RU"/>
              </w:rPr>
              <w:t>лица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5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D9748D" w:rsidRPr="00C12174" w:rsidRDefault="00D9748D" w:rsidP="00C12174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7756FA" w:rsidRDefault="007756FA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Pr="00C12174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7756FA" w:rsidRDefault="007756FA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AB6ECD" w:rsidRPr="00C12174" w:rsidRDefault="00AB6E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8D349A" w:rsidRPr="00C12174" w:rsidRDefault="00AB6ECD" w:rsidP="009D17FC">
      <w:pPr>
        <w:pStyle w:val="a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752696" w:rsidRPr="00C12174">
        <w:rPr>
          <w:sz w:val="26"/>
          <w:szCs w:val="26"/>
        </w:rPr>
        <w:t>1.19</w:t>
      </w:r>
      <w:r w:rsidR="00545821" w:rsidRPr="00C12174">
        <w:rPr>
          <w:sz w:val="26"/>
          <w:szCs w:val="26"/>
        </w:rPr>
        <w:t xml:space="preserve">. </w:t>
      </w:r>
      <w:r w:rsidR="008D349A" w:rsidRPr="00C12174">
        <w:rPr>
          <w:sz w:val="26"/>
          <w:szCs w:val="26"/>
        </w:rPr>
        <w:t>Таблицу приложения 4 к подпрограмме 2 изложить в следующей редакции</w:t>
      </w:r>
      <w:r w:rsidR="00460AFD" w:rsidRPr="00C12174">
        <w:rPr>
          <w:sz w:val="26"/>
          <w:szCs w:val="26"/>
        </w:rPr>
        <w:t>:</w:t>
      </w:r>
    </w:p>
    <w:p w:rsidR="00AB6ECD" w:rsidRPr="00C12174" w:rsidRDefault="00AB6ECD" w:rsidP="00AB6ECD">
      <w:pPr>
        <w:pStyle w:val="a9"/>
        <w:ind w:firstLine="708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Прогнозная (справочная) оценка расходов бюджета района, федерального бюджета, областного бюджета,  юридических лиц на реализацию мероприятий подпрограммы 2 «Библиотечно-информационное обслуживание населения»</w:t>
      </w:r>
    </w:p>
    <w:p w:rsidR="00460AFD" w:rsidRPr="00C12174" w:rsidRDefault="00460AFD" w:rsidP="009D17FC">
      <w:pPr>
        <w:pStyle w:val="a9"/>
        <w:jc w:val="both"/>
        <w:rPr>
          <w:sz w:val="26"/>
          <w:szCs w:val="26"/>
        </w:rPr>
      </w:pPr>
    </w:p>
    <w:p w:rsidR="00545821" w:rsidRPr="00C12174" w:rsidRDefault="00545821" w:rsidP="009D17FC">
      <w:pPr>
        <w:pStyle w:val="a9"/>
        <w:jc w:val="both"/>
        <w:rPr>
          <w:sz w:val="26"/>
          <w:szCs w:val="26"/>
        </w:rPr>
      </w:pPr>
    </w:p>
    <w:tbl>
      <w:tblPr>
        <w:tblW w:w="15197" w:type="dxa"/>
        <w:tblInd w:w="-318" w:type="dxa"/>
        <w:tblLayout w:type="fixed"/>
        <w:tblLook w:val="01E0"/>
      </w:tblPr>
      <w:tblGrid>
        <w:gridCol w:w="852"/>
        <w:gridCol w:w="3574"/>
        <w:gridCol w:w="3826"/>
        <w:gridCol w:w="2267"/>
        <w:gridCol w:w="993"/>
        <w:gridCol w:w="1417"/>
        <w:gridCol w:w="992"/>
        <w:gridCol w:w="1276"/>
      </w:tblGrid>
      <w:tr w:rsidR="008D349A" w:rsidRPr="00C12174" w:rsidTr="00C12174">
        <w:trPr>
          <w:trHeight w:hRule="exact" w:val="1128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№</w:t>
            </w:r>
          </w:p>
          <w:p w:rsidR="00C12174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п/п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Статус</w:t>
            </w:r>
          </w:p>
        </w:tc>
        <w:tc>
          <w:tcPr>
            <w:tcW w:w="382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</w:rPr>
              <w:t>Источники р</w:t>
            </w:r>
            <w:r w:rsidRPr="00C12174">
              <w:rPr>
                <w:sz w:val="26"/>
                <w:szCs w:val="26"/>
                <w:lang w:val="en-US"/>
              </w:rPr>
              <w:t>есурсного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обеспечен</w:t>
            </w:r>
            <w:r w:rsidRPr="00C12174">
              <w:rPr>
                <w:sz w:val="26"/>
                <w:szCs w:val="26"/>
              </w:rPr>
              <w:t>и</w:t>
            </w:r>
            <w:r w:rsidRPr="00C12174">
              <w:rPr>
                <w:sz w:val="26"/>
                <w:szCs w:val="26"/>
                <w:lang w:val="en-US"/>
              </w:rPr>
              <w:t>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8D349A" w:rsidRPr="00C12174" w:rsidTr="00C12174">
        <w:trPr>
          <w:trHeight w:hRule="exact" w:val="132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</w:tr>
      <w:tr w:rsidR="008D349A" w:rsidRPr="00C12174" w:rsidTr="00C12174">
        <w:trPr>
          <w:trHeight w:hRule="exact" w:val="4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</w:t>
            </w:r>
          </w:p>
        </w:tc>
      </w:tr>
      <w:tr w:rsidR="008D349A" w:rsidRPr="00C12174" w:rsidTr="00C12174">
        <w:trPr>
          <w:trHeight w:hRule="exact" w:val="37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Подпрограмма2</w:t>
            </w:r>
          </w:p>
        </w:tc>
        <w:tc>
          <w:tcPr>
            <w:tcW w:w="382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Библиотечно- информационное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обслуживание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6408,8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6572,6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6572,6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19554,0</w:t>
            </w:r>
          </w:p>
        </w:tc>
      </w:tr>
      <w:tr w:rsidR="008D349A" w:rsidRPr="00C12174" w:rsidTr="00C12174">
        <w:trPr>
          <w:trHeight w:hRule="exact" w:val="482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Б</w:t>
            </w:r>
            <w:r w:rsidR="008D349A" w:rsidRPr="00C12174">
              <w:rPr>
                <w:sz w:val="26"/>
                <w:szCs w:val="26"/>
                <w:lang w:val="en-US"/>
              </w:rPr>
              <w:t>юджет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5701,8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17701,8</w:t>
            </w:r>
          </w:p>
        </w:tc>
      </w:tr>
      <w:tr w:rsidR="008D349A" w:rsidRPr="00C12174" w:rsidTr="00C12174">
        <w:trPr>
          <w:trHeight w:hRule="exact" w:val="600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Ф</w:t>
            </w:r>
            <w:r w:rsidR="008D349A" w:rsidRPr="00C12174">
              <w:rPr>
                <w:sz w:val="26"/>
                <w:szCs w:val="26"/>
                <w:lang w:val="en-US"/>
              </w:rPr>
              <w:t>едеральный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57196E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</w:t>
            </w:r>
            <w:r w:rsidR="0057196E">
              <w:rPr>
                <w:sz w:val="26"/>
                <w:szCs w:val="26"/>
              </w:rPr>
              <w:t>,</w:t>
            </w:r>
            <w:r w:rsidRPr="00C12174">
              <w:rPr>
                <w:sz w:val="26"/>
                <w:szCs w:val="26"/>
              </w:rPr>
              <w:t>5</w:t>
            </w:r>
          </w:p>
        </w:tc>
      </w:tr>
      <w:tr w:rsidR="008D349A" w:rsidRPr="00C12174" w:rsidTr="00C12174">
        <w:trPr>
          <w:trHeight w:hRule="exact" w:val="310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8D349A" w:rsidRPr="00C12174">
              <w:rPr>
                <w:sz w:val="26"/>
                <w:szCs w:val="26"/>
                <w:lang w:val="en-US"/>
              </w:rPr>
              <w:t>бластной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694,5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572,6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1839,7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332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8D349A" w:rsidRPr="00C12174">
              <w:rPr>
                <w:sz w:val="26"/>
                <w:szCs w:val="26"/>
                <w:lang w:val="en-US"/>
              </w:rPr>
              <w:t>ридические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36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Основное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мероприятие 2.1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Обеспечение выполнения муниципального задания библиотеками района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6272,6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6572,6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6572,6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   19417,8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281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</w:t>
            </w:r>
            <w:r w:rsidR="008D349A" w:rsidRPr="00C12174">
              <w:rPr>
                <w:sz w:val="26"/>
                <w:szCs w:val="26"/>
                <w:lang w:val="en-US"/>
              </w:rPr>
              <w:t>юджет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  17700,0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660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Ф</w:t>
            </w:r>
            <w:r w:rsidR="008D349A" w:rsidRPr="00C12174">
              <w:rPr>
                <w:sz w:val="26"/>
                <w:szCs w:val="26"/>
                <w:lang w:val="en-US"/>
              </w:rPr>
              <w:t>едеральный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336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8D349A" w:rsidRPr="00C12174">
              <w:rPr>
                <w:sz w:val="26"/>
                <w:szCs w:val="26"/>
                <w:lang w:val="en-US"/>
              </w:rPr>
              <w:t>бластной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1717,8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298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8D349A" w:rsidRPr="00C12174">
              <w:rPr>
                <w:sz w:val="26"/>
                <w:szCs w:val="26"/>
                <w:lang w:val="en-US"/>
              </w:rPr>
              <w:t>ридические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48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Основное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мероприятие 2.2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Материально-техническое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оснащение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библиотек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482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Б</w:t>
            </w:r>
            <w:r w:rsidR="008D349A" w:rsidRPr="00C12174">
              <w:rPr>
                <w:sz w:val="26"/>
                <w:szCs w:val="26"/>
                <w:lang w:val="en-US"/>
              </w:rPr>
              <w:t>юджет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653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Ф</w:t>
            </w:r>
            <w:r w:rsidR="008D349A" w:rsidRPr="00C12174">
              <w:rPr>
                <w:sz w:val="26"/>
                <w:szCs w:val="26"/>
                <w:lang w:val="en-US"/>
              </w:rPr>
              <w:t>едеральный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D349A" w:rsidRPr="00C12174" w:rsidTr="00E73563">
        <w:tblPrEx>
          <w:tblLook w:val="04A0"/>
        </w:tblPrEx>
        <w:trPr>
          <w:trHeight w:hRule="exact" w:val="620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8D349A" w:rsidRPr="00C12174">
              <w:rPr>
                <w:sz w:val="26"/>
                <w:szCs w:val="26"/>
                <w:lang w:val="en-US"/>
              </w:rPr>
              <w:t>бластной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D349A" w:rsidRPr="00C12174" w:rsidTr="00C12174">
        <w:tblPrEx>
          <w:tblLook w:val="04A0"/>
        </w:tblPrEx>
        <w:trPr>
          <w:trHeight w:hRule="exact" w:val="428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8D349A" w:rsidRPr="00C12174">
              <w:rPr>
                <w:sz w:val="26"/>
                <w:szCs w:val="26"/>
                <w:lang w:val="en-US"/>
              </w:rPr>
              <w:t>ридические</w:t>
            </w:r>
            <w:r w:rsidRPr="00C12174">
              <w:rPr>
                <w:sz w:val="26"/>
                <w:szCs w:val="26"/>
              </w:rPr>
              <w:t xml:space="preserve"> </w:t>
            </w:r>
            <w:r w:rsidR="008D349A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A" w:rsidRPr="00C12174" w:rsidRDefault="008D349A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335E72" w:rsidRPr="00C12174" w:rsidTr="00C12174">
        <w:tblPrEx>
          <w:tblLook w:val="04A0"/>
        </w:tblPrEx>
        <w:trPr>
          <w:trHeight w:hRule="exact" w:val="406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Основное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мероприятие 2.3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Комплектование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библиотечных</w:t>
            </w:r>
            <w:r w:rsidR="00C12174" w:rsidRPr="00C12174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фондов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36,2</w:t>
            </w:r>
          </w:p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36,2</w:t>
            </w:r>
          </w:p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335E72" w:rsidRPr="00C12174" w:rsidTr="00C12174">
        <w:tblPrEx>
          <w:tblLook w:val="04A0"/>
        </w:tblPrEx>
        <w:trPr>
          <w:trHeight w:hRule="exact" w:val="416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</w:t>
            </w:r>
            <w:r w:rsidR="00335E72" w:rsidRPr="00C12174">
              <w:rPr>
                <w:sz w:val="26"/>
                <w:szCs w:val="26"/>
                <w:lang w:val="en-US"/>
              </w:rPr>
              <w:t>юджет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1,8</w:t>
            </w:r>
          </w:p>
        </w:tc>
      </w:tr>
      <w:tr w:rsidR="00335E72" w:rsidRPr="00C12174" w:rsidTr="00C12174">
        <w:tblPrEx>
          <w:tblLook w:val="04A0"/>
        </w:tblPrEx>
        <w:trPr>
          <w:trHeight w:hRule="exact" w:val="623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Ф</w:t>
            </w:r>
            <w:r w:rsidR="00335E72" w:rsidRPr="00C12174">
              <w:rPr>
                <w:sz w:val="26"/>
                <w:szCs w:val="26"/>
                <w:lang w:val="en-US"/>
              </w:rPr>
              <w:t>едеральный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12,5</w:t>
            </w:r>
          </w:p>
        </w:tc>
      </w:tr>
      <w:tr w:rsidR="00335E72" w:rsidRPr="00C12174" w:rsidTr="00E73563">
        <w:tblPrEx>
          <w:tblLook w:val="04A0"/>
        </w:tblPrEx>
        <w:trPr>
          <w:trHeight w:hRule="exact" w:val="671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335E72" w:rsidRPr="00C12174">
              <w:rPr>
                <w:sz w:val="26"/>
                <w:szCs w:val="26"/>
                <w:lang w:val="en-US"/>
              </w:rPr>
              <w:t>бластной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21,9</w:t>
            </w:r>
          </w:p>
        </w:tc>
      </w:tr>
      <w:tr w:rsidR="00335E72" w:rsidRPr="00C12174" w:rsidTr="00E73563">
        <w:tblPrEx>
          <w:tblLook w:val="04A0"/>
        </w:tblPrEx>
        <w:trPr>
          <w:trHeight w:hRule="exact" w:val="819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335E72" w:rsidRPr="00C12174">
              <w:rPr>
                <w:sz w:val="26"/>
                <w:szCs w:val="26"/>
                <w:lang w:val="en-US"/>
              </w:rPr>
              <w:t>ридические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лица</w:t>
            </w:r>
          </w:p>
          <w:p w:rsidR="00C12174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335E72" w:rsidRPr="00C12174" w:rsidTr="00C12174">
        <w:tblPrEx>
          <w:tblLook w:val="04A0"/>
        </w:tblPrEx>
        <w:trPr>
          <w:trHeight w:hRule="exact" w:val="54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Основное</w:t>
            </w:r>
          </w:p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мероприятие 2.4.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Организация и проведение социально-значимых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335E72" w:rsidRPr="00C12174" w:rsidTr="00C12174">
        <w:tblPrEx>
          <w:tblLook w:val="04A0"/>
        </w:tblPrEx>
        <w:trPr>
          <w:trHeight w:hRule="exact" w:val="467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</w:t>
            </w:r>
            <w:r w:rsidR="00335E72" w:rsidRPr="00C12174">
              <w:rPr>
                <w:sz w:val="26"/>
                <w:szCs w:val="26"/>
                <w:lang w:val="en-US"/>
              </w:rPr>
              <w:t>юджет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335E72" w:rsidRPr="00C12174" w:rsidTr="00C12174">
        <w:tblPrEx>
          <w:tblLook w:val="04A0"/>
        </w:tblPrEx>
        <w:trPr>
          <w:trHeight w:hRule="exact" w:val="715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Ф</w:t>
            </w:r>
            <w:r w:rsidR="00335E72" w:rsidRPr="00C12174">
              <w:rPr>
                <w:sz w:val="26"/>
                <w:szCs w:val="26"/>
                <w:lang w:val="en-US"/>
              </w:rPr>
              <w:t>едеральный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335E72" w:rsidRPr="00C12174" w:rsidTr="00E73563">
        <w:tblPrEx>
          <w:tblLook w:val="04A0"/>
        </w:tblPrEx>
        <w:trPr>
          <w:trHeight w:hRule="exact" w:val="569"/>
        </w:trPr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335E72" w:rsidRPr="00C12174">
              <w:rPr>
                <w:sz w:val="26"/>
                <w:szCs w:val="26"/>
                <w:lang w:val="en-US"/>
              </w:rPr>
              <w:t>бластной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335E72" w:rsidRPr="00C12174" w:rsidTr="00E73563">
        <w:tblPrEx>
          <w:tblLook w:val="04A0"/>
        </w:tblPrEx>
        <w:trPr>
          <w:trHeight w:hRule="exact" w:val="57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335E72" w:rsidRPr="00C12174">
              <w:rPr>
                <w:sz w:val="26"/>
                <w:szCs w:val="26"/>
                <w:lang w:val="en-US"/>
              </w:rPr>
              <w:t>ридические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335E72" w:rsidRPr="00C12174" w:rsidTr="00C12174">
        <w:tblPrEx>
          <w:tblLook w:val="04A0"/>
        </w:tblPrEx>
        <w:trPr>
          <w:trHeight w:hRule="exact" w:val="92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Основное мероприятие</w:t>
            </w:r>
            <w:r w:rsidR="00545821" w:rsidRPr="00C12174">
              <w:rPr>
                <w:sz w:val="26"/>
                <w:szCs w:val="26"/>
              </w:rPr>
              <w:t xml:space="preserve"> 2.5.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Государственная поддержка сельских учреждений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</w:tr>
      <w:tr w:rsidR="00335E72" w:rsidRPr="00C12174" w:rsidTr="00C12174">
        <w:tblPrEx>
          <w:tblLook w:val="04A0"/>
        </w:tblPrEx>
        <w:trPr>
          <w:trHeight w:hRule="exact" w:val="458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</w:t>
            </w:r>
            <w:r w:rsidR="00335E72" w:rsidRPr="00C12174">
              <w:rPr>
                <w:sz w:val="26"/>
                <w:szCs w:val="26"/>
                <w:lang w:val="en-US"/>
              </w:rPr>
              <w:t>юджет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335E72" w:rsidRPr="00C12174" w:rsidTr="00E73563">
        <w:tblPrEx>
          <w:tblLook w:val="04A0"/>
        </w:tblPrEx>
        <w:trPr>
          <w:trHeight w:hRule="exact" w:val="73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Ф</w:t>
            </w:r>
            <w:r w:rsidR="00335E72" w:rsidRPr="00C12174">
              <w:rPr>
                <w:sz w:val="26"/>
                <w:szCs w:val="26"/>
                <w:lang w:val="en-US"/>
              </w:rPr>
              <w:t>едеральный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335E72" w:rsidRPr="00C12174" w:rsidTr="00E73563">
        <w:tblPrEx>
          <w:tblLook w:val="04A0"/>
        </w:tblPrEx>
        <w:trPr>
          <w:trHeight w:hRule="exact" w:val="71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335E72" w:rsidRPr="00C12174">
              <w:rPr>
                <w:sz w:val="26"/>
                <w:szCs w:val="26"/>
                <w:lang w:val="en-US"/>
              </w:rPr>
              <w:t>бластной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</w:tr>
      <w:tr w:rsidR="00335E72" w:rsidRPr="00C12174" w:rsidTr="00E73563">
        <w:tblPrEx>
          <w:tblLook w:val="04A0"/>
        </w:tblPrEx>
        <w:trPr>
          <w:trHeight w:hRule="exact" w:val="711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C12174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335E72" w:rsidRPr="00C12174">
              <w:rPr>
                <w:sz w:val="26"/>
                <w:szCs w:val="26"/>
                <w:lang w:val="en-US"/>
              </w:rPr>
              <w:t>ридические</w:t>
            </w:r>
            <w:r w:rsidRPr="00C12174">
              <w:rPr>
                <w:sz w:val="26"/>
                <w:szCs w:val="26"/>
              </w:rPr>
              <w:t xml:space="preserve"> </w:t>
            </w:r>
            <w:r w:rsidR="00335E72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72" w:rsidRPr="00C12174" w:rsidRDefault="00335E72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</w:tbl>
    <w:p w:rsidR="008D349A" w:rsidRPr="00C12174" w:rsidRDefault="008D349A" w:rsidP="009D17FC">
      <w:pPr>
        <w:pStyle w:val="a9"/>
        <w:jc w:val="both"/>
        <w:rPr>
          <w:sz w:val="26"/>
          <w:szCs w:val="26"/>
        </w:rPr>
      </w:pPr>
    </w:p>
    <w:p w:rsidR="00D9748D" w:rsidRPr="00C12174" w:rsidRDefault="00D9748D" w:rsidP="009D17FC">
      <w:pPr>
        <w:pStyle w:val="a9"/>
        <w:jc w:val="both"/>
        <w:rPr>
          <w:sz w:val="26"/>
          <w:szCs w:val="26"/>
        </w:rPr>
      </w:pPr>
    </w:p>
    <w:p w:rsidR="00D9748D" w:rsidRPr="00C12174" w:rsidRDefault="00D9748D" w:rsidP="009D17FC">
      <w:pPr>
        <w:pStyle w:val="a9"/>
        <w:jc w:val="both"/>
        <w:rPr>
          <w:sz w:val="26"/>
          <w:szCs w:val="26"/>
        </w:rPr>
      </w:pPr>
    </w:p>
    <w:p w:rsidR="00D9748D" w:rsidRPr="00C12174" w:rsidRDefault="00D9748D" w:rsidP="009D17FC">
      <w:pPr>
        <w:pStyle w:val="a9"/>
        <w:jc w:val="both"/>
        <w:rPr>
          <w:sz w:val="26"/>
          <w:szCs w:val="26"/>
        </w:rPr>
        <w:sectPr w:rsidR="00D9748D" w:rsidRPr="00C12174" w:rsidSect="009D17FC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D9748D" w:rsidRPr="00C12174" w:rsidRDefault="00D9748D" w:rsidP="009D17FC">
      <w:pPr>
        <w:pStyle w:val="a9"/>
        <w:jc w:val="both"/>
        <w:rPr>
          <w:sz w:val="26"/>
          <w:szCs w:val="26"/>
        </w:rPr>
      </w:pPr>
    </w:p>
    <w:p w:rsidR="00D9748D" w:rsidRPr="00C12174" w:rsidRDefault="00D9748D" w:rsidP="009D17FC">
      <w:pPr>
        <w:pStyle w:val="a9"/>
        <w:jc w:val="both"/>
        <w:rPr>
          <w:sz w:val="26"/>
          <w:szCs w:val="26"/>
        </w:rPr>
      </w:pPr>
    </w:p>
    <w:p w:rsidR="00D9748D" w:rsidRPr="00C12174" w:rsidRDefault="00460AF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</w:t>
      </w:r>
      <w:r w:rsidR="00D9748D" w:rsidRPr="00C12174">
        <w:rPr>
          <w:sz w:val="26"/>
          <w:szCs w:val="26"/>
        </w:rPr>
        <w:t>.20. Позицию Паспорта подпрограммы 3 «Целевые показатели (индикаторы) программы</w:t>
      </w:r>
      <w:r w:rsidR="00F733EC" w:rsidRPr="00C12174">
        <w:rPr>
          <w:sz w:val="26"/>
          <w:szCs w:val="26"/>
        </w:rPr>
        <w:t xml:space="preserve"> 3</w:t>
      </w:r>
      <w:r w:rsidR="00D9748D" w:rsidRPr="00C12174">
        <w:rPr>
          <w:sz w:val="26"/>
          <w:szCs w:val="26"/>
        </w:rPr>
        <w:t>» дополнить пунктом 8 следующего содержания:</w:t>
      </w: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 xml:space="preserve">«8. Отношение объема просроченной кредиторской задолженности по заработной плате к начислениям на выплаты по оплате труда работников к общему объему расходов» </w:t>
      </w: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1.21. Позицию Паспорта подпрограммы 3 «Объем бюджетных ассигнований подпрограммы 3»  изложить в следующей редакции:</w:t>
      </w:r>
    </w:p>
    <w:tbl>
      <w:tblPr>
        <w:tblStyle w:val="aff"/>
        <w:tblpPr w:leftFromText="180" w:rightFromText="180" w:vertAnchor="text" w:horzAnchor="margin" w:tblpXSpec="center" w:tblpY="570"/>
        <w:tblW w:w="9531" w:type="dxa"/>
        <w:tblLayout w:type="fixed"/>
        <w:tblLook w:val="04A0"/>
      </w:tblPr>
      <w:tblGrid>
        <w:gridCol w:w="3227"/>
        <w:gridCol w:w="6304"/>
      </w:tblGrid>
      <w:tr w:rsidR="00D9748D" w:rsidRPr="00C12174" w:rsidTr="00F83996">
        <w:trPr>
          <w:trHeight w:val="2542"/>
        </w:trPr>
        <w:tc>
          <w:tcPr>
            <w:tcW w:w="3227" w:type="dxa"/>
          </w:tcPr>
          <w:p w:rsidR="00D9748D" w:rsidRPr="00C12174" w:rsidRDefault="00D9748D" w:rsidP="00D9748D">
            <w:pPr>
              <w:pStyle w:val="a9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Объем бюджетных ассигнований программы</w:t>
            </w:r>
          </w:p>
        </w:tc>
        <w:tc>
          <w:tcPr>
            <w:tcW w:w="6304" w:type="dxa"/>
          </w:tcPr>
          <w:p w:rsidR="00D9748D" w:rsidRPr="00C12174" w:rsidRDefault="00D9748D" w:rsidP="00D9748D">
            <w:pPr>
              <w:pStyle w:val="a9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Объем средств, необходимых для финансового обеспечения программы, составляет –35638 тыс. руб.*, в том числе:</w:t>
            </w:r>
          </w:p>
          <w:p w:rsidR="00D9748D" w:rsidRPr="00C12174" w:rsidRDefault="00D9748D" w:rsidP="00D9748D">
            <w:pPr>
              <w:pStyle w:val="a9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2019 год – 16336,6 тыс. руб.;</w:t>
            </w:r>
          </w:p>
          <w:p w:rsidR="00D9748D" w:rsidRPr="00C12174" w:rsidRDefault="00D9748D" w:rsidP="00D9748D">
            <w:pPr>
              <w:pStyle w:val="a9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2020 год – 9787,6  тыс. руб.;</w:t>
            </w:r>
          </w:p>
          <w:p w:rsidR="00D9748D" w:rsidRPr="00C12174" w:rsidRDefault="00D9748D" w:rsidP="00D9748D">
            <w:pPr>
              <w:pStyle w:val="a9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2021 год – 9514,3  тыс. руб.</w:t>
            </w:r>
          </w:p>
          <w:p w:rsidR="00D9748D" w:rsidRPr="00C12174" w:rsidRDefault="00D9748D" w:rsidP="00D9748D">
            <w:pPr>
              <w:pStyle w:val="a9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*В течение</w:t>
            </w:r>
            <w:r w:rsidRPr="00C12174">
              <w:rPr>
                <w:sz w:val="26"/>
                <w:szCs w:val="26"/>
              </w:rPr>
              <w:tab/>
              <w:t>реализации</w:t>
            </w:r>
            <w:r w:rsidRPr="00C12174">
              <w:rPr>
                <w:sz w:val="26"/>
                <w:szCs w:val="26"/>
              </w:rPr>
              <w:tab/>
              <w:t>программы</w:t>
            </w:r>
            <w:r w:rsidRPr="00C12174">
              <w:rPr>
                <w:sz w:val="26"/>
                <w:szCs w:val="26"/>
              </w:rPr>
              <w:tab/>
              <w:t>объемы финансового обеспечения подлежат уточнению</w:t>
            </w:r>
            <w:r w:rsidR="00A7382D">
              <w:rPr>
                <w:sz w:val="26"/>
                <w:szCs w:val="26"/>
              </w:rPr>
              <w:t>»</w:t>
            </w:r>
          </w:p>
        </w:tc>
      </w:tr>
    </w:tbl>
    <w:p w:rsidR="00D9748D" w:rsidRPr="00C12174" w:rsidRDefault="00A7382D" w:rsidP="00C12174">
      <w:pPr>
        <w:pStyle w:val="a9"/>
        <w:tabs>
          <w:tab w:val="left" w:pos="2266"/>
        </w:tabs>
        <w:rPr>
          <w:sz w:val="26"/>
          <w:szCs w:val="26"/>
        </w:rPr>
      </w:pPr>
      <w:r>
        <w:rPr>
          <w:sz w:val="26"/>
          <w:szCs w:val="26"/>
        </w:rPr>
        <w:t>«</w:t>
      </w:r>
    </w:p>
    <w:p w:rsidR="00D9748D" w:rsidRPr="00C12174" w:rsidRDefault="00D9748D" w:rsidP="00D9748D">
      <w:pPr>
        <w:pStyle w:val="a9"/>
        <w:rPr>
          <w:sz w:val="26"/>
          <w:szCs w:val="26"/>
        </w:rPr>
      </w:pP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 xml:space="preserve">1.22. </w:t>
      </w:r>
      <w:r w:rsidR="00F733EC" w:rsidRPr="00C12174">
        <w:rPr>
          <w:sz w:val="26"/>
          <w:szCs w:val="26"/>
        </w:rPr>
        <w:t xml:space="preserve">Пункт 5 Позиции </w:t>
      </w:r>
      <w:r w:rsidRPr="00C12174">
        <w:rPr>
          <w:sz w:val="26"/>
          <w:szCs w:val="26"/>
        </w:rPr>
        <w:t xml:space="preserve">Паспорта подпрограммы 3 «Ожидаемые результаты реализации программы» изложить в следующей редакции: </w:t>
      </w: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«5.  Сохранение средней численности участников клубных формирований в расчете на 1 тыс.человек   на уровне 189 человек».</w:t>
      </w:r>
    </w:p>
    <w:p w:rsidR="00D9748D" w:rsidRPr="00C12174" w:rsidRDefault="00D9748D" w:rsidP="00C12174">
      <w:pPr>
        <w:pStyle w:val="a9"/>
        <w:jc w:val="both"/>
        <w:rPr>
          <w:sz w:val="26"/>
          <w:szCs w:val="26"/>
        </w:rPr>
      </w:pPr>
      <w:r w:rsidRPr="00C12174">
        <w:rPr>
          <w:sz w:val="26"/>
          <w:szCs w:val="26"/>
        </w:rPr>
        <w:tab/>
        <w:t>1.23. Позицию Паспорта подпрограммы 3 «Ожидаемые результаты реализации программы» дополнить пунктом 8  следующего содержания:</w:t>
      </w: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«8. Недопущение образования просроченной кредиторской задолженности  по заработной плате к начислениям на выплаты по оплате труда работников к общему объему расходов».</w:t>
      </w: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1.24.</w:t>
      </w:r>
      <w:r w:rsidR="006A0DF0" w:rsidRPr="00C12174">
        <w:rPr>
          <w:sz w:val="26"/>
          <w:szCs w:val="26"/>
        </w:rPr>
        <w:t xml:space="preserve"> Абзац девятый  р</w:t>
      </w:r>
      <w:r w:rsidRPr="00C12174">
        <w:rPr>
          <w:sz w:val="26"/>
          <w:szCs w:val="26"/>
        </w:rPr>
        <w:t>аздел</w:t>
      </w:r>
      <w:r w:rsidR="006A0DF0" w:rsidRPr="00C12174">
        <w:rPr>
          <w:sz w:val="26"/>
          <w:szCs w:val="26"/>
        </w:rPr>
        <w:t>а</w:t>
      </w:r>
      <w:r w:rsidR="00A7382D">
        <w:rPr>
          <w:sz w:val="26"/>
          <w:szCs w:val="26"/>
        </w:rPr>
        <w:t xml:space="preserve"> III </w:t>
      </w:r>
      <w:r w:rsidR="006A0DF0" w:rsidRPr="00C12174">
        <w:rPr>
          <w:sz w:val="26"/>
          <w:szCs w:val="26"/>
        </w:rPr>
        <w:t xml:space="preserve">подпрограммы 3 </w:t>
      </w:r>
      <w:r w:rsidRPr="00C12174">
        <w:rPr>
          <w:sz w:val="26"/>
          <w:szCs w:val="26"/>
        </w:rPr>
        <w:t xml:space="preserve"> изложить в следующей редакции:</w:t>
      </w:r>
    </w:p>
    <w:p w:rsidR="00D9748D" w:rsidRPr="00C12174" w:rsidRDefault="0078015E" w:rsidP="00C12174">
      <w:pPr>
        <w:pStyle w:val="a9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«-с</w:t>
      </w:r>
      <w:r w:rsidR="00D9748D" w:rsidRPr="00C12174">
        <w:rPr>
          <w:sz w:val="26"/>
          <w:szCs w:val="26"/>
        </w:rPr>
        <w:t>охранение средней численности участников клубных формирований в расчете на 1 тыс.человек   на уровне 189 человек.»</w:t>
      </w: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 xml:space="preserve">1.25. Раздел  </w:t>
      </w:r>
      <w:r w:rsidRPr="00C12174">
        <w:rPr>
          <w:sz w:val="26"/>
          <w:szCs w:val="26"/>
          <w:lang w:val="en-US"/>
        </w:rPr>
        <w:t>III</w:t>
      </w:r>
      <w:r w:rsidR="00E73563">
        <w:rPr>
          <w:sz w:val="26"/>
          <w:szCs w:val="26"/>
        </w:rPr>
        <w:t xml:space="preserve"> </w:t>
      </w:r>
      <w:r w:rsidR="006A0DF0" w:rsidRPr="00C12174">
        <w:rPr>
          <w:sz w:val="26"/>
          <w:szCs w:val="26"/>
        </w:rPr>
        <w:t>подпрограммы 3</w:t>
      </w:r>
      <w:r w:rsidRPr="00C12174">
        <w:rPr>
          <w:sz w:val="26"/>
          <w:szCs w:val="26"/>
        </w:rPr>
        <w:t xml:space="preserve">  дополнить абзацем   следующего содержания:</w:t>
      </w: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«Недопущение образования просроченной кредиторской задолженности по заработной плате к начислениям на выплаты по оплате труда работников к общему объему расходов».</w:t>
      </w:r>
    </w:p>
    <w:p w:rsidR="00D9748D" w:rsidRPr="00C12174" w:rsidRDefault="006A0DF0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1.26. Абзацы девятый - десятый</w:t>
      </w:r>
      <w:r w:rsidR="00D9748D" w:rsidRPr="00C12174">
        <w:rPr>
          <w:sz w:val="26"/>
          <w:szCs w:val="26"/>
        </w:rPr>
        <w:t xml:space="preserve">  раздела </w:t>
      </w:r>
      <w:r w:rsidR="00D9748D" w:rsidRPr="00C12174">
        <w:rPr>
          <w:sz w:val="26"/>
          <w:szCs w:val="26"/>
          <w:lang w:val="en-US"/>
        </w:rPr>
        <w:t>IV</w:t>
      </w:r>
      <w:r w:rsidR="00D9748D" w:rsidRPr="00C12174">
        <w:rPr>
          <w:sz w:val="26"/>
          <w:szCs w:val="26"/>
        </w:rPr>
        <w:t xml:space="preserve"> подпрограммы 3 изложить в следующей редакции:</w:t>
      </w:r>
    </w:p>
    <w:p w:rsidR="00A7382D" w:rsidRPr="00AF32E1" w:rsidRDefault="006A0DF0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«Подпрограмма 3</w:t>
      </w:r>
      <w:r w:rsidR="00D9748D" w:rsidRPr="00C12174">
        <w:rPr>
          <w:sz w:val="26"/>
          <w:szCs w:val="26"/>
        </w:rPr>
        <w:t xml:space="preserve"> предполагает финансирование за счет средств бюджета района в размере 28489,2 тыс. руб., в том числе по годам реализации</w:t>
      </w:r>
      <w:r w:rsidRPr="00C12174">
        <w:rPr>
          <w:sz w:val="26"/>
          <w:szCs w:val="26"/>
        </w:rPr>
        <w:t xml:space="preserve">: </w:t>
      </w:r>
      <w:r w:rsidR="00D9748D" w:rsidRPr="00C12174">
        <w:rPr>
          <w:sz w:val="26"/>
          <w:szCs w:val="26"/>
        </w:rPr>
        <w:t xml:space="preserve"> </w:t>
      </w:r>
    </w:p>
    <w:p w:rsidR="00D9748D" w:rsidRPr="00C12174" w:rsidRDefault="00D9748D" w:rsidP="00C12174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2019 год –10849,5  тыс. руб.»</w:t>
      </w:r>
      <w:r w:rsidR="00E73563">
        <w:rPr>
          <w:sz w:val="26"/>
          <w:szCs w:val="26"/>
        </w:rPr>
        <w:t>.</w:t>
      </w:r>
    </w:p>
    <w:p w:rsidR="00D9748D" w:rsidRPr="00C12174" w:rsidRDefault="00D9748D" w:rsidP="00D9748D">
      <w:pPr>
        <w:pStyle w:val="a9"/>
        <w:rPr>
          <w:sz w:val="26"/>
          <w:szCs w:val="26"/>
        </w:rPr>
      </w:pPr>
    </w:p>
    <w:p w:rsidR="00D9748D" w:rsidRPr="00C12174" w:rsidRDefault="00D9748D" w:rsidP="00D9748D">
      <w:pPr>
        <w:pStyle w:val="a9"/>
        <w:rPr>
          <w:sz w:val="26"/>
          <w:szCs w:val="26"/>
        </w:rPr>
      </w:pPr>
    </w:p>
    <w:p w:rsidR="00D9748D" w:rsidRPr="00C12174" w:rsidRDefault="00D9748D" w:rsidP="00D9748D">
      <w:pPr>
        <w:pStyle w:val="a9"/>
        <w:rPr>
          <w:sz w:val="26"/>
          <w:szCs w:val="26"/>
        </w:rPr>
      </w:pPr>
    </w:p>
    <w:p w:rsidR="00D9748D" w:rsidRPr="00C12174" w:rsidRDefault="00D9748D" w:rsidP="009D17FC">
      <w:pPr>
        <w:pStyle w:val="a9"/>
        <w:jc w:val="both"/>
        <w:rPr>
          <w:sz w:val="26"/>
          <w:szCs w:val="26"/>
        </w:rPr>
        <w:sectPr w:rsidR="00D9748D" w:rsidRPr="00C12174" w:rsidSect="00D9748D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752696" w:rsidRPr="00C12174" w:rsidRDefault="00752696" w:rsidP="009D17FC">
      <w:pPr>
        <w:pStyle w:val="a9"/>
        <w:ind w:left="708"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lastRenderedPageBreak/>
        <w:t xml:space="preserve">1.27. </w:t>
      </w:r>
      <w:r w:rsidR="00A7382D" w:rsidRPr="00A7382D">
        <w:rPr>
          <w:sz w:val="26"/>
          <w:szCs w:val="26"/>
          <w:lang w:eastAsia="ru-RU"/>
        </w:rPr>
        <w:t xml:space="preserve">Строку 4 </w:t>
      </w:r>
      <w:r w:rsidR="00A7382D">
        <w:rPr>
          <w:sz w:val="26"/>
          <w:szCs w:val="26"/>
          <w:lang w:eastAsia="ru-RU"/>
        </w:rPr>
        <w:t>т</w:t>
      </w:r>
      <w:r w:rsidRPr="00C12174">
        <w:rPr>
          <w:sz w:val="26"/>
          <w:szCs w:val="26"/>
          <w:lang w:eastAsia="ru-RU"/>
        </w:rPr>
        <w:t>аблицу</w:t>
      </w:r>
      <w:r w:rsidR="00A7382D">
        <w:rPr>
          <w:sz w:val="26"/>
          <w:szCs w:val="26"/>
          <w:lang w:eastAsia="ru-RU"/>
        </w:rPr>
        <w:t xml:space="preserve"> приложения 1 к подпрограмме 3 </w:t>
      </w:r>
      <w:r w:rsidRPr="00C12174">
        <w:rPr>
          <w:sz w:val="26"/>
          <w:szCs w:val="26"/>
          <w:lang w:eastAsia="ru-RU"/>
        </w:rPr>
        <w:t xml:space="preserve"> изложить в следующей редакции:</w:t>
      </w:r>
    </w:p>
    <w:p w:rsidR="00752696" w:rsidRPr="00C12174" w:rsidRDefault="00752696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tbl>
      <w:tblPr>
        <w:tblW w:w="14567" w:type="dxa"/>
        <w:tblLayout w:type="fixed"/>
        <w:tblLook w:val="01E0"/>
      </w:tblPr>
      <w:tblGrid>
        <w:gridCol w:w="567"/>
        <w:gridCol w:w="4395"/>
        <w:gridCol w:w="3685"/>
        <w:gridCol w:w="1100"/>
        <w:gridCol w:w="851"/>
        <w:gridCol w:w="1026"/>
        <w:gridCol w:w="850"/>
        <w:gridCol w:w="993"/>
        <w:gridCol w:w="1100"/>
      </w:tblGrid>
      <w:tr w:rsidR="00752696" w:rsidRPr="00C12174" w:rsidTr="00520896">
        <w:trPr>
          <w:trHeight w:hRule="exact" w:val="3533"/>
        </w:trPr>
        <w:tc>
          <w:tcPr>
            <w:tcW w:w="56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E81689" w:rsidRPr="00C12174" w:rsidRDefault="00E81689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4" w:space="0" w:color="auto"/>
            </w:tcBorders>
          </w:tcPr>
          <w:p w:rsidR="00E81689" w:rsidRPr="00C12174" w:rsidRDefault="00E81689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 xml:space="preserve">  Задача 4: Содействие развитию профессионального исполнительского искусства, выявление и поддержка талантов в области всех видов и жанров самодеятельного народного творчества, направленных на сохранение, возрождение и развитие народных художественных</w:t>
            </w:r>
            <w:r w:rsidR="00520896">
              <w:rPr>
                <w:sz w:val="26"/>
                <w:szCs w:val="26"/>
                <w:lang w:eastAsia="ru-RU"/>
              </w:rPr>
              <w:t xml:space="preserve"> </w:t>
            </w:r>
            <w:r w:rsidRPr="00C12174">
              <w:rPr>
                <w:sz w:val="26"/>
                <w:szCs w:val="26"/>
                <w:lang w:eastAsia="ru-RU"/>
              </w:rPr>
              <w:t xml:space="preserve"> промыслов и ремесел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520896" w:rsidRDefault="00520896" w:rsidP="009D17FC">
            <w:pPr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4.1. Динамика количе5ства занимающихся в кружках, любительских объединениях по отношению 2017 году</w:t>
            </w:r>
          </w:p>
          <w:p w:rsidR="00E81689" w:rsidRPr="00C12174" w:rsidRDefault="00E81689" w:rsidP="009D17FC">
            <w:pPr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4.2. Средняя численность    участнико</w:t>
            </w:r>
            <w:r w:rsidR="00752696" w:rsidRPr="00C12174">
              <w:rPr>
                <w:sz w:val="26"/>
                <w:szCs w:val="26"/>
                <w:lang w:eastAsia="ru-RU"/>
              </w:rPr>
              <w:t xml:space="preserve">в </w:t>
            </w:r>
            <w:r w:rsidRPr="00C12174">
              <w:rPr>
                <w:sz w:val="26"/>
                <w:szCs w:val="26"/>
                <w:lang w:eastAsia="ru-RU"/>
              </w:rPr>
              <w:t>клубных формирований в расчете на 1 тыс. человек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E81689" w:rsidRDefault="00520896" w:rsidP="00520896">
            <w:pPr>
              <w:pStyle w:val="a9"/>
              <w:ind w:firstLine="708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%</w:t>
            </w: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Pr="00C12174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E81689" w:rsidRPr="00C12174" w:rsidRDefault="00E81689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E81689" w:rsidRDefault="00520896" w:rsidP="00520896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Pr="00C12174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E81689" w:rsidRPr="00C12174" w:rsidRDefault="00E81689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171,2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E81689" w:rsidRDefault="00520896" w:rsidP="00520896">
            <w:pPr>
              <w:pStyle w:val="a9"/>
              <w:ind w:firstLine="34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Pr="00C12174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E81689" w:rsidRPr="00C12174" w:rsidRDefault="00E81689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E81689" w:rsidRDefault="00520896" w:rsidP="00520896">
            <w:pPr>
              <w:pStyle w:val="a9"/>
              <w:ind w:right="-216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100,2</w:t>
            </w: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Pr="00C12174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E81689" w:rsidRPr="00C12174" w:rsidRDefault="006A0DF0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E81689" w:rsidRDefault="00520896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100,3</w:t>
            </w:r>
          </w:p>
          <w:p w:rsidR="00520896" w:rsidRDefault="00520896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Default="00520896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Pr="00C12174" w:rsidRDefault="00520896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E81689" w:rsidRPr="00C12174" w:rsidRDefault="006A0DF0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189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E81689" w:rsidRDefault="00520896" w:rsidP="00520896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100,5</w:t>
            </w: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520896" w:rsidRPr="00C12174" w:rsidRDefault="00520896" w:rsidP="009D17FC">
            <w:pPr>
              <w:pStyle w:val="a9"/>
              <w:ind w:firstLine="708"/>
              <w:jc w:val="both"/>
              <w:rPr>
                <w:sz w:val="26"/>
                <w:szCs w:val="26"/>
                <w:lang w:eastAsia="ru-RU"/>
              </w:rPr>
            </w:pPr>
          </w:p>
          <w:p w:rsidR="00E81689" w:rsidRPr="00C12174" w:rsidRDefault="006A0DF0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189</w:t>
            </w:r>
          </w:p>
        </w:tc>
      </w:tr>
    </w:tbl>
    <w:p w:rsidR="009E2709" w:rsidRPr="00C12174" w:rsidRDefault="009E270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7756FA" w:rsidRPr="00C12174" w:rsidRDefault="007756FA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  <w:sectPr w:rsidR="00E81689" w:rsidRPr="00C12174" w:rsidSect="00D9748D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E81689" w:rsidRPr="00C12174" w:rsidRDefault="00E81689" w:rsidP="009D17FC">
      <w:pPr>
        <w:pStyle w:val="a9"/>
        <w:ind w:firstLine="708"/>
        <w:jc w:val="both"/>
        <w:rPr>
          <w:color w:val="C0504D" w:themeColor="accent2"/>
          <w:sz w:val="26"/>
          <w:szCs w:val="26"/>
          <w:lang w:eastAsia="ru-RU"/>
        </w:rPr>
      </w:pPr>
    </w:p>
    <w:p w:rsidR="00FF5F83" w:rsidRPr="00C12174" w:rsidRDefault="008B77A1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t>1.28</w:t>
      </w:r>
      <w:r w:rsidR="00FF5F83" w:rsidRPr="00C12174">
        <w:rPr>
          <w:sz w:val="26"/>
          <w:szCs w:val="26"/>
          <w:lang w:eastAsia="ru-RU"/>
        </w:rPr>
        <w:t xml:space="preserve">. Таблицу  приложения 1 к подпрограмме  </w:t>
      </w:r>
      <w:r w:rsidR="00571017" w:rsidRPr="00C12174">
        <w:rPr>
          <w:sz w:val="26"/>
          <w:szCs w:val="26"/>
        </w:rPr>
        <w:t>3</w:t>
      </w:r>
      <w:r w:rsidR="00E73563">
        <w:rPr>
          <w:sz w:val="26"/>
          <w:szCs w:val="26"/>
        </w:rPr>
        <w:t xml:space="preserve"> </w:t>
      </w:r>
      <w:r w:rsidR="00571017" w:rsidRPr="00C12174">
        <w:rPr>
          <w:sz w:val="26"/>
          <w:szCs w:val="26"/>
        </w:rPr>
        <w:t>после с</w:t>
      </w:r>
      <w:r w:rsidR="006E67EA" w:rsidRPr="00C12174">
        <w:rPr>
          <w:sz w:val="26"/>
          <w:szCs w:val="26"/>
        </w:rPr>
        <w:t xml:space="preserve">троки 4.2 дополнить строкой 4.3 </w:t>
      </w:r>
      <w:r w:rsidR="00FF5F83" w:rsidRPr="00C12174">
        <w:rPr>
          <w:sz w:val="26"/>
          <w:szCs w:val="26"/>
          <w:lang w:eastAsia="ru-RU"/>
        </w:rPr>
        <w:t>следующего содержания:</w:t>
      </w:r>
    </w:p>
    <w:p w:rsidR="00F733EC" w:rsidRPr="00C12174" w:rsidRDefault="00F733EC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8B77A1" w:rsidRPr="00C12174" w:rsidRDefault="008B77A1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tbl>
      <w:tblPr>
        <w:tblStyle w:val="aff"/>
        <w:tblW w:w="0" w:type="auto"/>
        <w:tblInd w:w="108" w:type="dxa"/>
        <w:tblLook w:val="04A0"/>
      </w:tblPr>
      <w:tblGrid>
        <w:gridCol w:w="987"/>
        <w:gridCol w:w="1898"/>
        <w:gridCol w:w="1095"/>
        <w:gridCol w:w="1096"/>
        <w:gridCol w:w="1096"/>
        <w:gridCol w:w="1097"/>
        <w:gridCol w:w="1097"/>
        <w:gridCol w:w="1097"/>
      </w:tblGrid>
      <w:tr w:rsidR="000E3DC4" w:rsidRPr="00C12174" w:rsidTr="006A0DF0">
        <w:trPr>
          <w:trHeight w:val="4237"/>
        </w:trPr>
        <w:tc>
          <w:tcPr>
            <w:tcW w:w="987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98" w:type="dxa"/>
          </w:tcPr>
          <w:p w:rsidR="00FF5F83" w:rsidRPr="00C12174" w:rsidRDefault="006E67EA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</w:rPr>
              <w:t>4.3.</w:t>
            </w:r>
            <w:r w:rsidR="00FF5F83" w:rsidRPr="00C12174">
              <w:rPr>
                <w:sz w:val="26"/>
                <w:szCs w:val="26"/>
                <w:lang w:eastAsia="ru-RU"/>
              </w:rPr>
              <w:t>Отношение объема просроченной кредиторской  задолженности по заработной плате к начислениям на выплаты по оплате труда работников к общему объему расходов</w:t>
            </w:r>
          </w:p>
        </w:tc>
        <w:tc>
          <w:tcPr>
            <w:tcW w:w="1095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Тыс.</w:t>
            </w:r>
          </w:p>
        </w:tc>
        <w:tc>
          <w:tcPr>
            <w:tcW w:w="1096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6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FF5F83" w:rsidRPr="00C12174" w:rsidRDefault="00FF5F8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571017" w:rsidRPr="00C12174" w:rsidRDefault="00571017" w:rsidP="009D17FC">
      <w:pPr>
        <w:pStyle w:val="a9"/>
        <w:jc w:val="both"/>
        <w:rPr>
          <w:sz w:val="26"/>
          <w:szCs w:val="26"/>
        </w:rPr>
      </w:pPr>
    </w:p>
    <w:p w:rsidR="00335E72" w:rsidRPr="00C12174" w:rsidRDefault="00335E72" w:rsidP="009D17FC">
      <w:pPr>
        <w:pStyle w:val="a9"/>
        <w:jc w:val="both"/>
        <w:rPr>
          <w:sz w:val="26"/>
          <w:szCs w:val="26"/>
        </w:rPr>
      </w:pPr>
    </w:p>
    <w:p w:rsidR="00B26A29" w:rsidRPr="00C12174" w:rsidRDefault="00B26A29" w:rsidP="009D17FC">
      <w:pPr>
        <w:pStyle w:val="a9"/>
        <w:jc w:val="both"/>
        <w:rPr>
          <w:sz w:val="26"/>
          <w:szCs w:val="26"/>
        </w:rPr>
        <w:sectPr w:rsidR="00B26A29" w:rsidRPr="00C12174" w:rsidSect="009D17F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35E72" w:rsidRPr="00C12174" w:rsidRDefault="00335E72" w:rsidP="009D17FC">
      <w:pPr>
        <w:pStyle w:val="a9"/>
        <w:jc w:val="both"/>
        <w:rPr>
          <w:sz w:val="26"/>
          <w:szCs w:val="26"/>
        </w:rPr>
      </w:pPr>
    </w:p>
    <w:p w:rsidR="00335E72" w:rsidRPr="00C12174" w:rsidRDefault="00335E72" w:rsidP="009D17FC">
      <w:pPr>
        <w:pStyle w:val="a9"/>
        <w:jc w:val="both"/>
        <w:rPr>
          <w:sz w:val="26"/>
          <w:szCs w:val="26"/>
        </w:rPr>
      </w:pPr>
    </w:p>
    <w:p w:rsidR="00335E72" w:rsidRDefault="00B26A29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</w:t>
      </w:r>
      <w:r w:rsidR="008B77A1" w:rsidRPr="00C12174">
        <w:rPr>
          <w:sz w:val="26"/>
          <w:szCs w:val="26"/>
        </w:rPr>
        <w:t>.29</w:t>
      </w:r>
      <w:r w:rsidR="00535343" w:rsidRPr="00C12174">
        <w:rPr>
          <w:sz w:val="26"/>
          <w:szCs w:val="26"/>
        </w:rPr>
        <w:t>.</w:t>
      </w:r>
      <w:r w:rsidR="005B012B">
        <w:rPr>
          <w:sz w:val="26"/>
          <w:szCs w:val="26"/>
        </w:rPr>
        <w:t xml:space="preserve"> </w:t>
      </w:r>
      <w:r w:rsidR="00335E72" w:rsidRPr="00C12174">
        <w:rPr>
          <w:sz w:val="26"/>
          <w:szCs w:val="26"/>
        </w:rPr>
        <w:t>Таблицу приложения 3 к подпрограмме 3 изложить в следующей редакции:</w:t>
      </w:r>
    </w:p>
    <w:p w:rsidR="00A7382D" w:rsidRPr="00C12174" w:rsidRDefault="00A7382D" w:rsidP="00A7382D">
      <w:pPr>
        <w:pStyle w:val="a9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Прогнозная (справочная) оценка расходов бюджета района, федерального бюджета, областного бюджета, юридических лиц на реализацию мероприятий подпрограммы 3 «Организация досуга и обеспечение жителей района услугами органищаций культуры»</w:t>
      </w:r>
    </w:p>
    <w:p w:rsidR="001706F3" w:rsidRPr="00C12174" w:rsidRDefault="001706F3" w:rsidP="00E73563">
      <w:pPr>
        <w:pStyle w:val="a9"/>
        <w:ind w:firstLine="708"/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="-216" w:tblpY="125"/>
        <w:tblW w:w="14727" w:type="dxa"/>
        <w:tblLayout w:type="fixed"/>
        <w:tblLook w:val="01E0"/>
      </w:tblPr>
      <w:tblGrid>
        <w:gridCol w:w="694"/>
        <w:gridCol w:w="4111"/>
        <w:gridCol w:w="1984"/>
        <w:gridCol w:w="2410"/>
        <w:gridCol w:w="2835"/>
        <w:gridCol w:w="2216"/>
        <w:gridCol w:w="477"/>
      </w:tblGrid>
      <w:tr w:rsidR="00460AFD" w:rsidRPr="00C12174" w:rsidTr="001706F3">
        <w:trPr>
          <w:trHeight w:hRule="exact" w:val="492"/>
        </w:trPr>
        <w:tc>
          <w:tcPr>
            <w:tcW w:w="4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</w:p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Источники средств</w:t>
            </w:r>
          </w:p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</w:p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460AFD" w:rsidRPr="00C12174" w:rsidTr="001706F3">
        <w:trPr>
          <w:trHeight w:hRule="exact" w:val="492"/>
        </w:trPr>
        <w:tc>
          <w:tcPr>
            <w:tcW w:w="48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2019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2021</w:t>
            </w:r>
          </w:p>
        </w:tc>
        <w:tc>
          <w:tcPr>
            <w:tcW w:w="2693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</w:tr>
      <w:tr w:rsidR="00460AFD" w:rsidRPr="00C12174" w:rsidTr="001706F3">
        <w:trPr>
          <w:trHeight w:hRule="exact" w:val="72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№</w:t>
            </w:r>
          </w:p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4" w:space="0" w:color="auto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10" w:space="0" w:color="000000"/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460AFD" w:rsidRPr="00C12174" w:rsidRDefault="00460AFD" w:rsidP="00E73563">
            <w:pPr>
              <w:pStyle w:val="a9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</w:tr>
      <w:tr w:rsidR="00460AFD" w:rsidRPr="00C12174" w:rsidTr="001706F3">
        <w:trPr>
          <w:trHeight w:hRule="exact" w:val="49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16336,6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9787,6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9514,3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35638,5</w:t>
            </w:r>
          </w:p>
        </w:tc>
      </w:tr>
      <w:tr w:rsidR="00460AFD" w:rsidRPr="00C12174" w:rsidTr="001706F3">
        <w:trPr>
          <w:trHeight w:hRule="exact" w:val="49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10" w:space="0" w:color="000000"/>
              <w:right w:val="single" w:sz="4" w:space="0" w:color="auto"/>
            </w:tcBorders>
          </w:tcPr>
          <w:p w:rsidR="00460AFD" w:rsidRPr="00C12174" w:rsidRDefault="00E73563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Б</w:t>
            </w:r>
            <w:r w:rsidR="00460AFD" w:rsidRPr="00C12174">
              <w:rPr>
                <w:sz w:val="26"/>
                <w:szCs w:val="26"/>
                <w:lang w:val="en-US"/>
              </w:rPr>
              <w:t>юджет</w:t>
            </w:r>
            <w:r>
              <w:rPr>
                <w:sz w:val="26"/>
                <w:szCs w:val="26"/>
              </w:rPr>
              <w:t xml:space="preserve"> </w:t>
            </w:r>
            <w:r w:rsidR="00460AFD"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0" w:space="0" w:color="000000"/>
              <w:right w:val="single" w:sz="5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10849,5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8956,5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8683,2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28489,2</w:t>
            </w:r>
          </w:p>
        </w:tc>
      </w:tr>
      <w:tr w:rsidR="00460AFD" w:rsidRPr="00C12174" w:rsidTr="001706F3">
        <w:trPr>
          <w:trHeight w:hRule="exact" w:val="48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4111" w:type="dxa"/>
            <w:tcBorders>
              <w:top w:val="single" w:sz="10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FD" w:rsidRPr="00C12174" w:rsidRDefault="00E73563" w:rsidP="001706F3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Ф</w:t>
            </w:r>
            <w:r w:rsidR="00460AFD" w:rsidRPr="00C12174">
              <w:rPr>
                <w:sz w:val="26"/>
                <w:szCs w:val="26"/>
                <w:lang w:val="en-US"/>
              </w:rPr>
              <w:t>едеральный</w:t>
            </w:r>
            <w:r>
              <w:rPr>
                <w:sz w:val="26"/>
                <w:szCs w:val="26"/>
              </w:rPr>
              <w:t xml:space="preserve"> </w:t>
            </w:r>
            <w:r w:rsidR="00460AFD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1984" w:type="dxa"/>
            <w:tcBorders>
              <w:top w:val="single" w:sz="10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</w:tr>
      <w:tr w:rsidR="00460AFD" w:rsidRPr="00C12174" w:rsidTr="001706F3">
        <w:trPr>
          <w:trHeight w:hRule="exact" w:val="48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FD" w:rsidRPr="00C12174" w:rsidRDefault="00E73563" w:rsidP="001706F3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460AFD" w:rsidRPr="00C12174">
              <w:rPr>
                <w:sz w:val="26"/>
                <w:szCs w:val="26"/>
                <w:lang w:val="en-US"/>
              </w:rPr>
              <w:t>бластной</w:t>
            </w:r>
            <w:r>
              <w:rPr>
                <w:sz w:val="26"/>
                <w:szCs w:val="26"/>
              </w:rPr>
              <w:t xml:space="preserve"> </w:t>
            </w:r>
            <w:r w:rsidR="00460AFD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4302,1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831,1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831,1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5964,3</w:t>
            </w:r>
          </w:p>
        </w:tc>
      </w:tr>
      <w:tr w:rsidR="00460AFD" w:rsidRPr="00C12174" w:rsidTr="001706F3">
        <w:trPr>
          <w:trHeight w:hRule="exact" w:val="48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60AFD" w:rsidRPr="00C12174" w:rsidRDefault="00E73563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460AFD" w:rsidRPr="00C12174">
              <w:rPr>
                <w:sz w:val="26"/>
                <w:szCs w:val="26"/>
                <w:lang w:val="en-US"/>
              </w:rPr>
              <w:t>ридические</w:t>
            </w:r>
            <w:r>
              <w:rPr>
                <w:sz w:val="26"/>
                <w:szCs w:val="26"/>
              </w:rPr>
              <w:t xml:space="preserve"> </w:t>
            </w:r>
            <w:r w:rsidR="00460AFD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460AFD" w:rsidRPr="00C12174" w:rsidRDefault="00460AFD" w:rsidP="001706F3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1706F3" w:rsidRPr="00C12174" w:rsidTr="001706F3">
        <w:tblPrEx>
          <w:tblBorders>
            <w:top w:val="single" w:sz="4" w:space="0" w:color="auto"/>
          </w:tblBorders>
          <w:tblLook w:val="0000"/>
        </w:tblPrEx>
        <w:trPr>
          <w:gridAfter w:val="1"/>
          <w:wAfter w:w="477" w:type="dxa"/>
          <w:trHeight w:val="100"/>
        </w:trPr>
        <w:tc>
          <w:tcPr>
            <w:tcW w:w="14250" w:type="dxa"/>
            <w:gridSpan w:val="6"/>
          </w:tcPr>
          <w:p w:rsidR="001706F3" w:rsidRPr="00C12174" w:rsidRDefault="001706F3" w:rsidP="001706F3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</w:tbl>
    <w:p w:rsidR="00335E72" w:rsidRPr="00C12174" w:rsidRDefault="00335E72" w:rsidP="009D17FC">
      <w:pPr>
        <w:pStyle w:val="a9"/>
        <w:jc w:val="both"/>
        <w:rPr>
          <w:sz w:val="26"/>
          <w:szCs w:val="26"/>
        </w:rPr>
      </w:pPr>
    </w:p>
    <w:p w:rsidR="00335E72" w:rsidRDefault="00335E72" w:rsidP="005B012B">
      <w:pPr>
        <w:pStyle w:val="a9"/>
        <w:jc w:val="center"/>
        <w:rPr>
          <w:sz w:val="26"/>
          <w:szCs w:val="26"/>
        </w:rPr>
      </w:pPr>
    </w:p>
    <w:p w:rsidR="005B012B" w:rsidRDefault="005B012B" w:rsidP="005B012B">
      <w:pPr>
        <w:pStyle w:val="a9"/>
        <w:jc w:val="center"/>
        <w:rPr>
          <w:sz w:val="26"/>
          <w:szCs w:val="26"/>
        </w:rPr>
      </w:pPr>
    </w:p>
    <w:p w:rsidR="005B012B" w:rsidRDefault="005B012B" w:rsidP="005B012B">
      <w:pPr>
        <w:pStyle w:val="a9"/>
        <w:jc w:val="center"/>
        <w:rPr>
          <w:sz w:val="26"/>
          <w:szCs w:val="26"/>
        </w:rPr>
      </w:pPr>
    </w:p>
    <w:p w:rsidR="005B012B" w:rsidRDefault="005B012B" w:rsidP="005B012B">
      <w:pPr>
        <w:pStyle w:val="a9"/>
        <w:jc w:val="center"/>
        <w:rPr>
          <w:sz w:val="26"/>
          <w:szCs w:val="26"/>
        </w:rPr>
      </w:pPr>
    </w:p>
    <w:p w:rsidR="005B012B" w:rsidRDefault="005B012B" w:rsidP="005B012B">
      <w:pPr>
        <w:pStyle w:val="a9"/>
        <w:jc w:val="center"/>
        <w:rPr>
          <w:sz w:val="26"/>
          <w:szCs w:val="26"/>
        </w:rPr>
      </w:pPr>
    </w:p>
    <w:p w:rsidR="005B012B" w:rsidRDefault="005B012B" w:rsidP="005B012B">
      <w:pPr>
        <w:pStyle w:val="a9"/>
        <w:jc w:val="center"/>
        <w:rPr>
          <w:sz w:val="26"/>
          <w:szCs w:val="26"/>
        </w:rPr>
      </w:pPr>
    </w:p>
    <w:p w:rsidR="005B012B" w:rsidRDefault="005B012B" w:rsidP="005B012B">
      <w:pPr>
        <w:pStyle w:val="a9"/>
        <w:jc w:val="center"/>
        <w:rPr>
          <w:sz w:val="26"/>
          <w:szCs w:val="26"/>
        </w:rPr>
      </w:pPr>
    </w:p>
    <w:p w:rsidR="005B012B" w:rsidRPr="00C12174" w:rsidRDefault="005B012B" w:rsidP="005B012B">
      <w:pPr>
        <w:pStyle w:val="a9"/>
        <w:jc w:val="center"/>
        <w:rPr>
          <w:sz w:val="26"/>
          <w:szCs w:val="26"/>
        </w:rPr>
      </w:pPr>
    </w:p>
    <w:p w:rsidR="00473EAE" w:rsidRPr="00C12174" w:rsidRDefault="008B77A1" w:rsidP="009D17FC">
      <w:pPr>
        <w:pStyle w:val="a9"/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lastRenderedPageBreak/>
        <w:t>1.30</w:t>
      </w:r>
      <w:r w:rsidR="00473EAE" w:rsidRPr="00C12174">
        <w:rPr>
          <w:sz w:val="26"/>
          <w:szCs w:val="26"/>
        </w:rPr>
        <w:t>.</w:t>
      </w:r>
      <w:r w:rsidR="005B012B">
        <w:rPr>
          <w:sz w:val="26"/>
          <w:szCs w:val="26"/>
        </w:rPr>
        <w:t xml:space="preserve"> </w:t>
      </w:r>
      <w:r w:rsidR="00473EAE" w:rsidRPr="00C12174">
        <w:rPr>
          <w:sz w:val="26"/>
          <w:szCs w:val="26"/>
        </w:rPr>
        <w:t>Таблицу приложения 4 к подпрограмме 3 изложить в следующей редакции:</w:t>
      </w:r>
    </w:p>
    <w:p w:rsidR="005B012B" w:rsidRPr="00C12174" w:rsidRDefault="005B012B" w:rsidP="005B012B">
      <w:pPr>
        <w:pStyle w:val="a9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Прогнозная (справочная) оценка расходов бюджета района, федерального бюджета, областного бюджета, юридических лиц на реализацию целей  подпрограммы 3 «Организация досуга и обеспечение жителей района услугами организаций культуры»</w:t>
      </w:r>
    </w:p>
    <w:p w:rsidR="00335E72" w:rsidRPr="00C12174" w:rsidRDefault="00335E72" w:rsidP="009D17FC">
      <w:pPr>
        <w:pStyle w:val="a9"/>
        <w:jc w:val="both"/>
        <w:rPr>
          <w:sz w:val="26"/>
          <w:szCs w:val="26"/>
        </w:rPr>
      </w:pPr>
    </w:p>
    <w:p w:rsidR="00335E72" w:rsidRPr="00C12174" w:rsidRDefault="00335E72" w:rsidP="009D17FC">
      <w:pPr>
        <w:pStyle w:val="a9"/>
        <w:jc w:val="both"/>
        <w:rPr>
          <w:sz w:val="26"/>
          <w:szCs w:val="26"/>
        </w:rPr>
      </w:pPr>
    </w:p>
    <w:tbl>
      <w:tblPr>
        <w:tblW w:w="14743" w:type="dxa"/>
        <w:tblInd w:w="-176" w:type="dxa"/>
        <w:tblLayout w:type="fixed"/>
        <w:tblLook w:val="01E0"/>
      </w:tblPr>
      <w:tblGrid>
        <w:gridCol w:w="993"/>
        <w:gridCol w:w="1902"/>
        <w:gridCol w:w="36"/>
        <w:gridCol w:w="3791"/>
        <w:gridCol w:w="36"/>
        <w:gridCol w:w="2799"/>
        <w:gridCol w:w="36"/>
        <w:gridCol w:w="1098"/>
        <w:gridCol w:w="36"/>
        <w:gridCol w:w="1240"/>
        <w:gridCol w:w="36"/>
        <w:gridCol w:w="1098"/>
        <w:gridCol w:w="36"/>
        <w:gridCol w:w="1606"/>
      </w:tblGrid>
      <w:tr w:rsidR="00CA1BAC" w:rsidRPr="00C12174" w:rsidTr="001706F3">
        <w:trPr>
          <w:trHeight w:hRule="exact" w:val="738"/>
        </w:trPr>
        <w:tc>
          <w:tcPr>
            <w:tcW w:w="2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</w:p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     Статус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</w:rPr>
              <w:t>Источники ре</w:t>
            </w:r>
            <w:r w:rsidRPr="00C12174">
              <w:rPr>
                <w:sz w:val="26"/>
                <w:szCs w:val="26"/>
                <w:lang w:val="en-US"/>
              </w:rPr>
              <w:t>сурсного</w:t>
            </w:r>
            <w:r w:rsidR="00E73563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обеспечения</w:t>
            </w:r>
          </w:p>
        </w:tc>
        <w:tc>
          <w:tcPr>
            <w:tcW w:w="518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CA1BAC" w:rsidRPr="00C12174" w:rsidTr="001706F3">
        <w:trPr>
          <w:trHeight w:hRule="exact" w:val="999"/>
        </w:trPr>
        <w:tc>
          <w:tcPr>
            <w:tcW w:w="2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2021</w:t>
            </w:r>
          </w:p>
        </w:tc>
        <w:tc>
          <w:tcPr>
            <w:tcW w:w="1642" w:type="dxa"/>
            <w:gridSpan w:val="2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</w:tr>
      <w:tr w:rsidR="00CA1BAC" w:rsidRPr="00C12174" w:rsidTr="001706F3">
        <w:trPr>
          <w:trHeight w:hRule="exact" w:val="8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№</w:t>
            </w:r>
          </w:p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п/п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</w:t>
            </w:r>
          </w:p>
        </w:tc>
      </w:tr>
      <w:tr w:rsidR="00CA1BAC" w:rsidRPr="00C12174" w:rsidTr="001706F3">
        <w:trPr>
          <w:trHeight w:hRule="exact" w:val="48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1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Подпрогра</w:t>
            </w:r>
            <w:r w:rsidRPr="00C12174">
              <w:rPr>
                <w:sz w:val="26"/>
                <w:szCs w:val="26"/>
              </w:rPr>
              <w:t>м</w:t>
            </w:r>
            <w:r w:rsidR="007238EF">
              <w:rPr>
                <w:sz w:val="26"/>
                <w:szCs w:val="26"/>
              </w:rPr>
              <w:t>-</w:t>
            </w:r>
            <w:r w:rsidRPr="00C12174">
              <w:rPr>
                <w:sz w:val="26"/>
                <w:szCs w:val="26"/>
                <w:lang w:val="en-US"/>
              </w:rPr>
              <w:t>ма 3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Организация досуга и обеспечение жителей района услугами организаций культуры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E479BF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16336,6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  9787,6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 9514,3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E479BF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35638,5</w:t>
            </w:r>
          </w:p>
        </w:tc>
      </w:tr>
      <w:tr w:rsidR="00CA1BAC" w:rsidRPr="00C12174" w:rsidTr="001706F3">
        <w:trPr>
          <w:trHeight w:hRule="exact" w:val="574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</w:t>
            </w:r>
            <w:r w:rsidRPr="00C12174">
              <w:rPr>
                <w:sz w:val="26"/>
                <w:szCs w:val="26"/>
                <w:lang w:val="en-US"/>
              </w:rPr>
              <w:t>юджет</w:t>
            </w:r>
          </w:p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E479BF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10849,5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8956,5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 8683,2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E479BF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28489,2</w:t>
            </w:r>
          </w:p>
        </w:tc>
      </w:tr>
      <w:tr w:rsidR="00CA1BAC" w:rsidRPr="00C12174" w:rsidTr="001706F3">
        <w:trPr>
          <w:trHeight w:hRule="exact" w:val="568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E479BF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E479BF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</w:tr>
      <w:tr w:rsidR="00CA1BAC" w:rsidRPr="00C12174" w:rsidTr="001706F3">
        <w:trPr>
          <w:trHeight w:hRule="exact" w:val="706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</w:t>
            </w:r>
          </w:p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E479BF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4302,1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831,1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831,1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E479BF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5964,3</w:t>
            </w:r>
          </w:p>
        </w:tc>
      </w:tr>
      <w:tr w:rsidR="00CA1BAC" w:rsidRPr="00C12174" w:rsidTr="001706F3">
        <w:trPr>
          <w:trHeight w:hRule="exact" w:val="59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A1BAC" w:rsidRPr="00C12174" w:rsidRDefault="00E73563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CA1BAC" w:rsidRPr="00C12174">
              <w:rPr>
                <w:sz w:val="26"/>
                <w:szCs w:val="26"/>
                <w:lang w:val="en-US"/>
              </w:rPr>
              <w:t>ридические</w:t>
            </w:r>
            <w:r>
              <w:rPr>
                <w:sz w:val="26"/>
                <w:szCs w:val="26"/>
              </w:rPr>
              <w:t xml:space="preserve"> </w:t>
            </w:r>
            <w:r w:rsidR="00CA1BAC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A1BAC" w:rsidRPr="00C12174" w:rsidRDefault="00CA1BAC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5B54C8" w:rsidRPr="00C12174" w:rsidTr="00D473FD">
        <w:trPr>
          <w:trHeight w:hRule="exact" w:val="556"/>
        </w:trPr>
        <w:tc>
          <w:tcPr>
            <w:tcW w:w="99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B54C8" w:rsidRPr="00C12174" w:rsidRDefault="005B54C8" w:rsidP="00C12174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2</w:t>
            </w:r>
          </w:p>
        </w:tc>
        <w:tc>
          <w:tcPr>
            <w:tcW w:w="1938" w:type="dxa"/>
            <w:gridSpan w:val="2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7238EF" w:rsidRDefault="005B54C8" w:rsidP="00C12174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</w:p>
          <w:p w:rsidR="005B54C8" w:rsidRPr="00C12174" w:rsidRDefault="005B54C8" w:rsidP="00C12174">
            <w:pPr>
              <w:pStyle w:val="TableParagraph"/>
              <w:ind w:left="69" w:right="13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r w:rsidRPr="00C12174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827" w:type="dxa"/>
            <w:gridSpan w:val="2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69" w:right="21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="00F2378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="00F2378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муниципального</w:t>
            </w:r>
            <w:r w:rsidR="00F2378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задания</w:t>
            </w:r>
            <w:r w:rsidR="00F2378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учреждениями</w:t>
            </w:r>
          </w:p>
          <w:p w:rsidR="005B54C8" w:rsidRPr="00C12174" w:rsidRDefault="005B54C8" w:rsidP="00C12174">
            <w:pPr>
              <w:pStyle w:val="TableParagraph"/>
              <w:ind w:left="69" w:right="21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культурно-досугового</w:t>
            </w:r>
            <w:r w:rsidR="00F2378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типа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5B54C8" w:rsidRPr="00C12174" w:rsidRDefault="005B54C8" w:rsidP="00C12174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107B98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11682,1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18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9787,6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19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9514,3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29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30984,0</w:t>
            </w:r>
          </w:p>
        </w:tc>
      </w:tr>
      <w:tr w:rsidR="005B54C8" w:rsidRPr="00C12174" w:rsidTr="00C12174">
        <w:trPr>
          <w:trHeight w:hRule="exact" w:val="741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71" w:right="1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19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10775,0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18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8956,5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19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8683,2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29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28414,7</w:t>
            </w:r>
          </w:p>
        </w:tc>
      </w:tr>
      <w:tr w:rsidR="005B54C8" w:rsidRPr="00C12174" w:rsidTr="00C12174">
        <w:trPr>
          <w:trHeight w:hRule="exact" w:val="741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5B54C8" w:rsidRPr="00C12174" w:rsidRDefault="005B54C8" w:rsidP="00C12174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5B54C8" w:rsidRPr="00C12174" w:rsidTr="00C12174">
        <w:trPr>
          <w:trHeight w:hRule="exact" w:val="741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B54C8" w:rsidRPr="00C12174" w:rsidRDefault="005B54C8" w:rsidP="00C12174">
            <w:pPr>
              <w:pStyle w:val="TableParagraph"/>
              <w:ind w:left="69" w:righ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69" w:righ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69" w:right="2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B54C8" w:rsidRPr="00C12174" w:rsidRDefault="00E73563" w:rsidP="00C12174">
            <w:pPr>
              <w:pStyle w:val="TableParagraph"/>
              <w:ind w:left="71" w:right="92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</w:t>
            </w:r>
            <w:r w:rsidR="005B54C8"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бластной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5B54C8"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907,1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831,1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831,1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2569,3</w:t>
            </w:r>
          </w:p>
        </w:tc>
      </w:tr>
      <w:tr w:rsidR="005B54C8" w:rsidRPr="00C12174" w:rsidTr="001706F3">
        <w:trPr>
          <w:trHeight w:hRule="exact" w:val="74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54C8" w:rsidRPr="00C12174" w:rsidRDefault="005B54C8" w:rsidP="00C12174">
            <w:pPr>
              <w:pStyle w:val="TableParagraph"/>
              <w:ind w:left="69" w:righ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69" w:righ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B54C8" w:rsidRPr="00C12174" w:rsidRDefault="005B54C8" w:rsidP="00C12174">
            <w:pPr>
              <w:pStyle w:val="TableParagraph"/>
              <w:ind w:left="69" w:right="2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B54C8" w:rsidRPr="00C12174" w:rsidRDefault="00E73563" w:rsidP="00C12174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</w:t>
            </w:r>
            <w:r w:rsidR="005B54C8"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ридические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5B54C8"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B54C8" w:rsidRPr="00C12174" w:rsidRDefault="005B54C8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107B98" w:rsidRPr="00C12174" w:rsidTr="001706F3">
        <w:trPr>
          <w:trHeight w:hRule="exact" w:val="46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 3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Основное</w:t>
            </w:r>
            <w:r w:rsidRPr="00C12174">
              <w:rPr>
                <w:sz w:val="26"/>
                <w:szCs w:val="26"/>
              </w:rPr>
              <w:t xml:space="preserve"> мероприятие 3.2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Материально - техническое оснащение и капитальный  ремонт учреждений </w:t>
            </w:r>
          </w:p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культурно - досугового типа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4504,5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4504,5</w:t>
            </w:r>
          </w:p>
        </w:tc>
      </w:tr>
      <w:tr w:rsidR="00107B98" w:rsidRPr="00C12174" w:rsidTr="001706F3">
        <w:trPr>
          <w:trHeight w:hRule="exact" w:val="694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74,5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74,5</w:t>
            </w:r>
          </w:p>
        </w:tc>
      </w:tr>
      <w:tr w:rsidR="00107B98" w:rsidRPr="00C12174" w:rsidTr="001706F3">
        <w:trPr>
          <w:trHeight w:hRule="exact" w:val="764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</w:t>
            </w:r>
          </w:p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</w:tr>
      <w:tr w:rsidR="00107B98" w:rsidRPr="00C12174" w:rsidTr="001706F3">
        <w:trPr>
          <w:trHeight w:hRule="exact" w:val="706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F2378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107B98" w:rsidRPr="00C12174">
              <w:rPr>
                <w:sz w:val="26"/>
                <w:szCs w:val="26"/>
                <w:lang w:val="en-US"/>
              </w:rPr>
              <w:t>бластной</w:t>
            </w:r>
            <w:r>
              <w:rPr>
                <w:sz w:val="26"/>
                <w:szCs w:val="26"/>
              </w:rPr>
              <w:t xml:space="preserve"> </w:t>
            </w:r>
            <w:r w:rsidR="00107B98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3245,0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3245,0</w:t>
            </w:r>
          </w:p>
        </w:tc>
      </w:tr>
      <w:tr w:rsidR="00107B98" w:rsidRPr="00C12174" w:rsidTr="001706F3">
        <w:trPr>
          <w:trHeight w:hRule="exact" w:val="688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F2378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107B98" w:rsidRPr="00C12174">
              <w:rPr>
                <w:sz w:val="26"/>
                <w:szCs w:val="26"/>
                <w:lang w:val="en-US"/>
              </w:rPr>
              <w:t>ридические</w:t>
            </w:r>
            <w:r>
              <w:rPr>
                <w:sz w:val="26"/>
                <w:szCs w:val="26"/>
              </w:rPr>
              <w:t xml:space="preserve"> </w:t>
            </w:r>
            <w:r w:rsidR="00107B98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D473FD" w:rsidRPr="00C12174" w:rsidTr="00D473FD">
        <w:trPr>
          <w:trHeight w:hRule="exact" w:val="540"/>
        </w:trPr>
        <w:tc>
          <w:tcPr>
            <w:tcW w:w="99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473FD" w:rsidRPr="00C12174" w:rsidRDefault="00D473FD" w:rsidP="00C12174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4</w:t>
            </w:r>
          </w:p>
        </w:tc>
        <w:tc>
          <w:tcPr>
            <w:tcW w:w="1938" w:type="dxa"/>
            <w:gridSpan w:val="2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pStyle w:val="TableParagraph"/>
              <w:ind w:left="69" w:right="13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r w:rsidR="007238E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r w:rsidRPr="00C12174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3827" w:type="dxa"/>
            <w:gridSpan w:val="2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pStyle w:val="TableParagraph"/>
              <w:ind w:left="69" w:right="2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Организация</w:t>
            </w:r>
            <w:r w:rsidR="00F2378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F2378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проведение</w:t>
            </w:r>
            <w:r w:rsidR="00F2378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социально-значимых</w:t>
            </w:r>
          </w:p>
          <w:p w:rsidR="00D473FD" w:rsidRPr="00C12174" w:rsidRDefault="00D473FD" w:rsidP="00C12174">
            <w:pPr>
              <w:pStyle w:val="TableParagraph"/>
              <w:ind w:left="69" w:right="2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мероприятий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D473FD" w:rsidRPr="00C12174" w:rsidTr="00C12174">
        <w:trPr>
          <w:trHeight w:hRule="exact" w:val="688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3FD" w:rsidRPr="00C12174" w:rsidRDefault="00D473FD" w:rsidP="00C12174">
            <w:pPr>
              <w:pStyle w:val="TableParagraph"/>
              <w:ind w:left="69" w:right="1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pStyle w:val="TableParagraph"/>
              <w:ind w:left="69" w:right="1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pStyle w:val="TableParagraph"/>
              <w:ind w:left="69" w:right="2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pStyle w:val="TableParagraph"/>
              <w:ind w:left="71" w:right="1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D473FD" w:rsidRPr="00C12174" w:rsidTr="00C12174">
        <w:trPr>
          <w:trHeight w:hRule="exact" w:val="688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D473FD" w:rsidRPr="00C12174" w:rsidRDefault="00D473FD" w:rsidP="00C12174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D473FD" w:rsidRPr="00C12174" w:rsidTr="00C12174">
        <w:trPr>
          <w:trHeight w:hRule="exact" w:val="688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F2378C" w:rsidP="00C12174">
            <w:pPr>
              <w:pStyle w:val="TableParagraph"/>
              <w:ind w:left="71" w:right="92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</w:t>
            </w:r>
            <w:r w:rsidR="00D473FD"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бластной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D473FD"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D473FD" w:rsidRPr="00C12174" w:rsidTr="001706F3">
        <w:trPr>
          <w:trHeight w:hRule="exact" w:val="688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473FD" w:rsidRPr="00C12174" w:rsidRDefault="00D473FD" w:rsidP="00C12174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F2378C" w:rsidP="00C12174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</w:t>
            </w:r>
            <w:r w:rsidR="00D473FD"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ридические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D473FD" w:rsidRPr="00C121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473FD" w:rsidRPr="00C12174" w:rsidRDefault="00D473FD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107B98" w:rsidRPr="00C12174" w:rsidTr="00F2378C">
        <w:trPr>
          <w:trHeight w:hRule="exact" w:val="9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5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Основное</w:t>
            </w:r>
            <w:r w:rsidR="00F2378C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мероприятие 3.4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Государственная поддержка</w:t>
            </w:r>
          </w:p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сельских учреждений культуры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</w:tr>
      <w:tr w:rsidR="00107B98" w:rsidRPr="00C12174" w:rsidTr="001706F3">
        <w:trPr>
          <w:trHeight w:hRule="exact" w:val="69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района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107B98" w:rsidRPr="00C12174" w:rsidTr="001706F3">
        <w:trPr>
          <w:trHeight w:hRule="exact" w:val="622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</w:t>
            </w:r>
          </w:p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107B98" w:rsidRPr="00C12174" w:rsidTr="001706F3">
        <w:trPr>
          <w:trHeight w:hRule="exact" w:val="706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F2378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107B98" w:rsidRPr="00C12174">
              <w:rPr>
                <w:sz w:val="26"/>
                <w:szCs w:val="26"/>
                <w:lang w:val="en-US"/>
              </w:rPr>
              <w:t>бластной</w:t>
            </w:r>
            <w:r>
              <w:rPr>
                <w:sz w:val="26"/>
                <w:szCs w:val="26"/>
              </w:rPr>
              <w:t xml:space="preserve"> </w:t>
            </w:r>
            <w:r w:rsidR="00107B98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</w:tr>
      <w:tr w:rsidR="00107B98" w:rsidRPr="00C12174" w:rsidTr="001706F3">
        <w:trPr>
          <w:trHeight w:hRule="exact" w:val="63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F2378C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107B98" w:rsidRPr="00C12174">
              <w:rPr>
                <w:sz w:val="26"/>
                <w:szCs w:val="26"/>
                <w:lang w:val="en-US"/>
              </w:rPr>
              <w:t>ридические</w:t>
            </w:r>
            <w:r>
              <w:rPr>
                <w:sz w:val="26"/>
                <w:szCs w:val="26"/>
              </w:rPr>
              <w:t xml:space="preserve"> </w:t>
            </w:r>
            <w:r w:rsidR="00107B98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107B98" w:rsidRPr="00C12174" w:rsidTr="001706F3">
        <w:trPr>
          <w:trHeight w:hRule="exact" w:val="30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6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Основное</w:t>
            </w:r>
            <w:r w:rsidR="00F2378C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мероприятие</w:t>
            </w:r>
            <w:r w:rsidR="00F2378C">
              <w:rPr>
                <w:sz w:val="26"/>
                <w:szCs w:val="26"/>
              </w:rPr>
              <w:t xml:space="preserve"> 3.5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Государственная поддержка лучших работников сельских учреждений культуры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50,0</w:t>
            </w:r>
          </w:p>
        </w:tc>
      </w:tr>
      <w:tr w:rsidR="00107B98" w:rsidRPr="00C12174" w:rsidTr="001706F3">
        <w:trPr>
          <w:trHeight w:hRule="exact" w:val="411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107B98" w:rsidRPr="00C12174" w:rsidTr="001706F3">
        <w:trPr>
          <w:trHeight w:hRule="exact" w:val="620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107B98" w:rsidRPr="00C12174" w:rsidTr="001706F3">
        <w:trPr>
          <w:trHeight w:hRule="exact" w:val="383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50,0</w:t>
            </w:r>
          </w:p>
        </w:tc>
      </w:tr>
      <w:tr w:rsidR="00107B98" w:rsidRPr="00C12174" w:rsidTr="001706F3">
        <w:trPr>
          <w:trHeight w:hRule="exact" w:val="46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938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07B98" w:rsidRPr="00C12174" w:rsidRDefault="00107B98" w:rsidP="009D17FC">
            <w:pPr>
              <w:pStyle w:val="a9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</w:tbl>
    <w:p w:rsidR="00CA1BAC" w:rsidRPr="00C12174" w:rsidRDefault="00CA1BAC" w:rsidP="009D17FC">
      <w:pPr>
        <w:pStyle w:val="a9"/>
        <w:jc w:val="both"/>
        <w:rPr>
          <w:sz w:val="26"/>
          <w:szCs w:val="26"/>
        </w:rPr>
      </w:pPr>
    </w:p>
    <w:p w:rsidR="00CA1BAC" w:rsidRPr="00C12174" w:rsidRDefault="00CA1BAC" w:rsidP="009D17FC">
      <w:pPr>
        <w:pStyle w:val="a9"/>
        <w:jc w:val="both"/>
        <w:rPr>
          <w:sz w:val="26"/>
          <w:szCs w:val="26"/>
        </w:rPr>
      </w:pPr>
    </w:p>
    <w:p w:rsidR="00CA1BAC" w:rsidRPr="00C12174" w:rsidRDefault="00CA1BAC" w:rsidP="009D17FC">
      <w:pPr>
        <w:pStyle w:val="a9"/>
        <w:jc w:val="both"/>
        <w:rPr>
          <w:sz w:val="26"/>
          <w:szCs w:val="26"/>
        </w:rPr>
      </w:pPr>
    </w:p>
    <w:p w:rsidR="00CA1BAC" w:rsidRPr="00C12174" w:rsidRDefault="00CA1BAC" w:rsidP="009D17FC">
      <w:pPr>
        <w:pStyle w:val="a9"/>
        <w:jc w:val="both"/>
        <w:rPr>
          <w:sz w:val="26"/>
          <w:szCs w:val="26"/>
        </w:rPr>
      </w:pPr>
    </w:p>
    <w:p w:rsidR="00CA1BAC" w:rsidRPr="00C12174" w:rsidRDefault="00CA1BAC" w:rsidP="009D17FC">
      <w:pPr>
        <w:pStyle w:val="a9"/>
        <w:jc w:val="both"/>
        <w:rPr>
          <w:sz w:val="26"/>
          <w:szCs w:val="26"/>
        </w:rPr>
      </w:pPr>
    </w:p>
    <w:p w:rsidR="00473EAE" w:rsidRPr="00C12174" w:rsidRDefault="00473EAE" w:rsidP="009D17FC">
      <w:pPr>
        <w:pStyle w:val="a9"/>
        <w:jc w:val="both"/>
        <w:rPr>
          <w:sz w:val="26"/>
          <w:szCs w:val="26"/>
        </w:rPr>
        <w:sectPr w:rsidR="00473EAE" w:rsidRPr="00C12174" w:rsidSect="009D17FC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71017" w:rsidRPr="00C12174" w:rsidRDefault="00571017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lastRenderedPageBreak/>
        <w:t>1.</w:t>
      </w:r>
      <w:r w:rsidR="008B77A1" w:rsidRPr="00C12174">
        <w:rPr>
          <w:sz w:val="26"/>
          <w:szCs w:val="26"/>
        </w:rPr>
        <w:t>31</w:t>
      </w:r>
      <w:r w:rsidR="001E10DB" w:rsidRPr="00C12174">
        <w:rPr>
          <w:sz w:val="26"/>
          <w:szCs w:val="26"/>
          <w:lang w:eastAsia="ru-RU"/>
        </w:rPr>
        <w:t>. Позицию</w:t>
      </w:r>
      <w:r w:rsidRPr="00C12174">
        <w:rPr>
          <w:sz w:val="26"/>
          <w:szCs w:val="26"/>
          <w:lang w:eastAsia="ru-RU"/>
        </w:rPr>
        <w:t xml:space="preserve"> Паспорта подпрограммы </w:t>
      </w:r>
      <w:r w:rsidRPr="00C12174">
        <w:rPr>
          <w:sz w:val="26"/>
          <w:szCs w:val="26"/>
        </w:rPr>
        <w:t xml:space="preserve">4 </w:t>
      </w:r>
      <w:r w:rsidRPr="00C12174">
        <w:rPr>
          <w:sz w:val="26"/>
          <w:szCs w:val="26"/>
          <w:lang w:eastAsia="ru-RU"/>
        </w:rPr>
        <w:t xml:space="preserve"> «Целевые показатели </w:t>
      </w:r>
      <w:r w:rsidRPr="00C12174">
        <w:rPr>
          <w:sz w:val="26"/>
          <w:szCs w:val="26"/>
        </w:rPr>
        <w:t>(</w:t>
      </w:r>
      <w:r w:rsidRPr="00C12174">
        <w:rPr>
          <w:sz w:val="26"/>
          <w:szCs w:val="26"/>
          <w:lang w:eastAsia="ru-RU"/>
        </w:rPr>
        <w:t>индикаторы) программы» дополнить пунктом 8 следующего содержания:</w:t>
      </w:r>
    </w:p>
    <w:p w:rsidR="00571017" w:rsidRPr="00C12174" w:rsidRDefault="00657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«8.</w:t>
      </w:r>
      <w:r w:rsidR="00192BCD">
        <w:rPr>
          <w:sz w:val="26"/>
          <w:szCs w:val="26"/>
          <w:lang w:eastAsia="ru-RU"/>
        </w:rPr>
        <w:t xml:space="preserve"> </w:t>
      </w:r>
      <w:r w:rsidR="00571017" w:rsidRPr="00C12174">
        <w:rPr>
          <w:sz w:val="26"/>
          <w:szCs w:val="26"/>
          <w:lang w:eastAsia="ru-RU"/>
        </w:rPr>
        <w:t>Отношение объема просроченной кредиторской задолженности по заработной плате к начислениям на выплаты по оплате труда работников к общему объему расходов»</w:t>
      </w:r>
      <w:r w:rsidR="00192BCD">
        <w:rPr>
          <w:sz w:val="26"/>
          <w:szCs w:val="26"/>
          <w:lang w:eastAsia="ru-RU"/>
        </w:rPr>
        <w:t>.</w:t>
      </w:r>
    </w:p>
    <w:p w:rsidR="00571017" w:rsidRPr="00C12174" w:rsidRDefault="00571017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1.</w:t>
      </w:r>
      <w:r w:rsidR="008B77A1" w:rsidRPr="00C12174">
        <w:rPr>
          <w:sz w:val="26"/>
          <w:szCs w:val="26"/>
        </w:rPr>
        <w:t>32</w:t>
      </w:r>
      <w:r w:rsidR="006574C8" w:rsidRPr="00C12174">
        <w:rPr>
          <w:sz w:val="26"/>
          <w:szCs w:val="26"/>
          <w:lang w:eastAsia="ru-RU"/>
        </w:rPr>
        <w:t>.</w:t>
      </w:r>
      <w:r w:rsidR="001E10DB" w:rsidRPr="00C12174">
        <w:rPr>
          <w:sz w:val="26"/>
          <w:szCs w:val="26"/>
          <w:lang w:eastAsia="ru-RU"/>
        </w:rPr>
        <w:t xml:space="preserve"> Позицию</w:t>
      </w:r>
      <w:r w:rsidRPr="00C12174">
        <w:rPr>
          <w:sz w:val="26"/>
          <w:szCs w:val="26"/>
          <w:lang w:eastAsia="ru-RU"/>
        </w:rPr>
        <w:t xml:space="preserve"> Паспорта подпрограммы</w:t>
      </w:r>
      <w:r w:rsidRPr="00C12174">
        <w:rPr>
          <w:sz w:val="26"/>
          <w:szCs w:val="26"/>
        </w:rPr>
        <w:t xml:space="preserve"> 4 </w:t>
      </w:r>
      <w:r w:rsidRPr="00C12174">
        <w:rPr>
          <w:sz w:val="26"/>
          <w:szCs w:val="26"/>
          <w:lang w:eastAsia="ru-RU"/>
        </w:rPr>
        <w:t xml:space="preserve">«Ожидаемые результаты реализации программы» </w:t>
      </w:r>
      <w:r w:rsidRPr="00C12174">
        <w:rPr>
          <w:sz w:val="26"/>
          <w:szCs w:val="26"/>
        </w:rPr>
        <w:t xml:space="preserve">дополнить  абзацем </w:t>
      </w:r>
      <w:r w:rsidRPr="00C12174">
        <w:rPr>
          <w:sz w:val="26"/>
          <w:szCs w:val="26"/>
          <w:lang w:eastAsia="ru-RU"/>
        </w:rPr>
        <w:t>следующего содержания:</w:t>
      </w:r>
    </w:p>
    <w:p w:rsidR="00571017" w:rsidRPr="00C12174" w:rsidRDefault="008B77A1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«</w:t>
      </w:r>
      <w:r w:rsidR="00192BCD">
        <w:rPr>
          <w:sz w:val="26"/>
          <w:szCs w:val="26"/>
          <w:lang w:eastAsia="ru-RU"/>
        </w:rPr>
        <w:t>-н</w:t>
      </w:r>
      <w:r w:rsidR="00571017" w:rsidRPr="00C12174">
        <w:rPr>
          <w:sz w:val="26"/>
          <w:szCs w:val="26"/>
          <w:lang w:eastAsia="ru-RU"/>
        </w:rPr>
        <w:t>едопущение образования просроченной кредиторской задолженности  по заработной плате к начислениям на выплаты по оплате труда работников к общему объему расходов».</w:t>
      </w:r>
    </w:p>
    <w:p w:rsidR="00571017" w:rsidRPr="00C12174" w:rsidRDefault="008B77A1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t>1.33</w:t>
      </w:r>
      <w:r w:rsidR="00571017" w:rsidRPr="00C12174">
        <w:rPr>
          <w:sz w:val="26"/>
          <w:szCs w:val="26"/>
          <w:lang w:eastAsia="ru-RU"/>
        </w:rPr>
        <w:t xml:space="preserve">. Раздел  </w:t>
      </w:r>
      <w:r w:rsidR="00571017" w:rsidRPr="00C12174">
        <w:rPr>
          <w:sz w:val="26"/>
          <w:szCs w:val="26"/>
          <w:lang w:val="en-US" w:eastAsia="ru-RU"/>
        </w:rPr>
        <w:t>III</w:t>
      </w:r>
      <w:r w:rsidR="00192BCD">
        <w:rPr>
          <w:sz w:val="26"/>
          <w:szCs w:val="26"/>
          <w:lang w:eastAsia="ru-RU"/>
        </w:rPr>
        <w:t xml:space="preserve"> </w:t>
      </w:r>
      <w:r w:rsidR="00107B98" w:rsidRPr="00C12174">
        <w:rPr>
          <w:sz w:val="26"/>
          <w:szCs w:val="26"/>
          <w:lang w:eastAsia="ru-RU"/>
        </w:rPr>
        <w:t xml:space="preserve">подпрограммы  4 </w:t>
      </w:r>
      <w:r w:rsidR="00571017" w:rsidRPr="00C12174">
        <w:rPr>
          <w:sz w:val="26"/>
          <w:szCs w:val="26"/>
          <w:lang w:eastAsia="ru-RU"/>
        </w:rPr>
        <w:t>дополнить абзацем   следующего содержания:</w:t>
      </w:r>
    </w:p>
    <w:p w:rsidR="00571017" w:rsidRPr="00C12174" w:rsidRDefault="00657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«</w:t>
      </w:r>
      <w:r w:rsidR="00571017" w:rsidRPr="00C12174">
        <w:rPr>
          <w:sz w:val="26"/>
          <w:szCs w:val="26"/>
          <w:lang w:eastAsia="ru-RU"/>
        </w:rPr>
        <w:t>Недопущение образования просроченной кредиторской задолженности по заработной плате к начислениям на выплаты по оплате труда работников к общему объему расходов».</w:t>
      </w:r>
    </w:p>
    <w:p w:rsidR="00571017" w:rsidRPr="00C12174" w:rsidRDefault="008B77A1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t>1.34</w:t>
      </w:r>
      <w:r w:rsidR="00571017" w:rsidRPr="00C12174">
        <w:rPr>
          <w:sz w:val="26"/>
          <w:szCs w:val="26"/>
          <w:lang w:eastAsia="ru-RU"/>
        </w:rPr>
        <w:t xml:space="preserve">. Таблицу  приложения 1 к подпрограмме  </w:t>
      </w:r>
      <w:r w:rsidR="00812946" w:rsidRPr="00C12174">
        <w:rPr>
          <w:sz w:val="26"/>
          <w:szCs w:val="26"/>
        </w:rPr>
        <w:t>4</w:t>
      </w:r>
      <w:r w:rsidR="00F57A07" w:rsidRPr="00C12174">
        <w:rPr>
          <w:sz w:val="26"/>
          <w:szCs w:val="26"/>
        </w:rPr>
        <w:t>после строки 3.1</w:t>
      </w:r>
      <w:r w:rsidR="00812946" w:rsidRPr="00C12174">
        <w:rPr>
          <w:sz w:val="26"/>
          <w:szCs w:val="26"/>
        </w:rPr>
        <w:t xml:space="preserve"> дополнить строкой 3</w:t>
      </w:r>
      <w:r w:rsidR="00F57A07" w:rsidRPr="00C12174">
        <w:rPr>
          <w:sz w:val="26"/>
          <w:szCs w:val="26"/>
          <w:lang w:eastAsia="ru-RU"/>
        </w:rPr>
        <w:t>.2</w:t>
      </w:r>
      <w:r w:rsidR="00571017" w:rsidRPr="00C12174">
        <w:rPr>
          <w:sz w:val="26"/>
          <w:szCs w:val="26"/>
          <w:lang w:eastAsia="ru-RU"/>
        </w:rPr>
        <w:t xml:space="preserve"> следующего содержания:</w:t>
      </w:r>
    </w:p>
    <w:p w:rsidR="001706F3" w:rsidRPr="00C12174" w:rsidRDefault="001706F3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tbl>
      <w:tblPr>
        <w:tblStyle w:val="aff"/>
        <w:tblW w:w="0" w:type="auto"/>
        <w:tblLook w:val="04A0"/>
      </w:tblPr>
      <w:tblGrid>
        <w:gridCol w:w="1075"/>
        <w:gridCol w:w="1985"/>
        <w:gridCol w:w="1088"/>
        <w:gridCol w:w="1084"/>
        <w:gridCol w:w="1084"/>
        <w:gridCol w:w="1085"/>
        <w:gridCol w:w="1085"/>
        <w:gridCol w:w="1085"/>
      </w:tblGrid>
      <w:tr w:rsidR="000E3DC4" w:rsidRPr="00C12174" w:rsidTr="007614C8">
        <w:trPr>
          <w:trHeight w:val="4237"/>
        </w:trPr>
        <w:tc>
          <w:tcPr>
            <w:tcW w:w="1075" w:type="dxa"/>
          </w:tcPr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:rsidR="00571017" w:rsidRPr="00C12174" w:rsidRDefault="00812946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</w:rPr>
              <w:t>3</w:t>
            </w:r>
            <w:r w:rsidR="00F57A07" w:rsidRPr="00C12174">
              <w:rPr>
                <w:sz w:val="26"/>
                <w:szCs w:val="26"/>
                <w:lang w:eastAsia="ru-RU"/>
              </w:rPr>
              <w:t xml:space="preserve">.2 </w:t>
            </w:r>
            <w:r w:rsidR="00571017" w:rsidRPr="00C12174">
              <w:rPr>
                <w:sz w:val="26"/>
                <w:szCs w:val="26"/>
                <w:lang w:eastAsia="ru-RU"/>
              </w:rPr>
              <w:t>Отношение объема просроченной кредиторской  задолженности по заработной плате к начислениям на выплаты по оплате труда работников к общему объему расходов</w:t>
            </w:r>
          </w:p>
        </w:tc>
        <w:tc>
          <w:tcPr>
            <w:tcW w:w="1088" w:type="dxa"/>
          </w:tcPr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Тыс.</w:t>
            </w:r>
          </w:p>
        </w:tc>
        <w:tc>
          <w:tcPr>
            <w:tcW w:w="1084" w:type="dxa"/>
          </w:tcPr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84" w:type="dxa"/>
          </w:tcPr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85" w:type="dxa"/>
          </w:tcPr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85" w:type="dxa"/>
          </w:tcPr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85" w:type="dxa"/>
          </w:tcPr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571017" w:rsidRPr="00C12174" w:rsidRDefault="00571017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1706F3" w:rsidRPr="00C12174" w:rsidRDefault="001706F3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7614C8" w:rsidRPr="00C12174" w:rsidRDefault="00761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1.</w:t>
      </w:r>
      <w:r w:rsidR="008B77A1" w:rsidRPr="00C12174">
        <w:rPr>
          <w:sz w:val="26"/>
          <w:szCs w:val="26"/>
        </w:rPr>
        <w:t>35</w:t>
      </w:r>
      <w:r w:rsidR="006574C8" w:rsidRPr="00C12174">
        <w:rPr>
          <w:sz w:val="26"/>
          <w:szCs w:val="26"/>
          <w:lang w:eastAsia="ru-RU"/>
        </w:rPr>
        <w:t>. П</w:t>
      </w:r>
      <w:r w:rsidR="001E10DB" w:rsidRPr="00C12174">
        <w:rPr>
          <w:sz w:val="26"/>
          <w:szCs w:val="26"/>
          <w:lang w:eastAsia="ru-RU"/>
        </w:rPr>
        <w:t>озицию</w:t>
      </w:r>
      <w:r w:rsidRPr="00C12174">
        <w:rPr>
          <w:sz w:val="26"/>
          <w:szCs w:val="26"/>
          <w:lang w:eastAsia="ru-RU"/>
        </w:rPr>
        <w:t xml:space="preserve"> Паспорта подпрограммы </w:t>
      </w:r>
      <w:r w:rsidRPr="00C12174">
        <w:rPr>
          <w:sz w:val="26"/>
          <w:szCs w:val="26"/>
        </w:rPr>
        <w:t>5</w:t>
      </w:r>
      <w:r w:rsidRPr="00C12174">
        <w:rPr>
          <w:sz w:val="26"/>
          <w:szCs w:val="26"/>
          <w:lang w:eastAsia="ru-RU"/>
        </w:rPr>
        <w:t xml:space="preserve">  «Целевые показатели (индикаторы) программы» дополнить пунктом </w:t>
      </w:r>
      <w:r w:rsidRPr="00C12174">
        <w:rPr>
          <w:sz w:val="26"/>
          <w:szCs w:val="26"/>
        </w:rPr>
        <w:t>4</w:t>
      </w:r>
      <w:r w:rsidRPr="00C12174">
        <w:rPr>
          <w:sz w:val="26"/>
          <w:szCs w:val="26"/>
          <w:lang w:eastAsia="ru-RU"/>
        </w:rPr>
        <w:t xml:space="preserve"> следующего содержания:</w:t>
      </w:r>
    </w:p>
    <w:p w:rsidR="007614C8" w:rsidRPr="00C12174" w:rsidRDefault="00657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t>«</w:t>
      </w:r>
      <w:r w:rsidR="007614C8" w:rsidRPr="00C12174">
        <w:rPr>
          <w:sz w:val="26"/>
          <w:szCs w:val="26"/>
        </w:rPr>
        <w:t>4</w:t>
      </w:r>
      <w:r w:rsidRPr="00C12174">
        <w:rPr>
          <w:sz w:val="26"/>
          <w:szCs w:val="26"/>
          <w:lang w:eastAsia="ru-RU"/>
        </w:rPr>
        <w:t>.</w:t>
      </w:r>
      <w:r w:rsidR="00192BCD">
        <w:rPr>
          <w:sz w:val="26"/>
          <w:szCs w:val="26"/>
          <w:lang w:eastAsia="ru-RU"/>
        </w:rPr>
        <w:t xml:space="preserve"> </w:t>
      </w:r>
      <w:r w:rsidR="007614C8" w:rsidRPr="00C12174">
        <w:rPr>
          <w:sz w:val="26"/>
          <w:szCs w:val="26"/>
          <w:lang w:eastAsia="ru-RU"/>
        </w:rPr>
        <w:t>Отношение объема просроченной кредиторской задолженности по заработной плате к начислениям на выплаты по оплате труда работников к общему объему расходов»</w:t>
      </w:r>
      <w:r w:rsidR="006E67EA" w:rsidRPr="00C12174">
        <w:rPr>
          <w:sz w:val="26"/>
          <w:szCs w:val="26"/>
          <w:lang w:eastAsia="ru-RU"/>
        </w:rPr>
        <w:t>.</w:t>
      </w:r>
    </w:p>
    <w:p w:rsidR="007614C8" w:rsidRPr="00C12174" w:rsidRDefault="00761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1.</w:t>
      </w:r>
      <w:r w:rsidR="008B77A1" w:rsidRPr="00C12174">
        <w:rPr>
          <w:sz w:val="26"/>
          <w:szCs w:val="26"/>
        </w:rPr>
        <w:t>36</w:t>
      </w:r>
      <w:r w:rsidR="006574C8" w:rsidRPr="00C12174">
        <w:rPr>
          <w:sz w:val="26"/>
          <w:szCs w:val="26"/>
          <w:lang w:eastAsia="ru-RU"/>
        </w:rPr>
        <w:t>. П</w:t>
      </w:r>
      <w:r w:rsidR="001E10DB" w:rsidRPr="00C12174">
        <w:rPr>
          <w:sz w:val="26"/>
          <w:szCs w:val="26"/>
          <w:lang w:eastAsia="ru-RU"/>
        </w:rPr>
        <w:t>озицию</w:t>
      </w:r>
      <w:r w:rsidRPr="00C12174">
        <w:rPr>
          <w:sz w:val="26"/>
          <w:szCs w:val="26"/>
          <w:lang w:eastAsia="ru-RU"/>
        </w:rPr>
        <w:t xml:space="preserve"> Паспорта подпрограммы</w:t>
      </w:r>
      <w:r w:rsidRPr="00C12174">
        <w:rPr>
          <w:sz w:val="26"/>
          <w:szCs w:val="26"/>
        </w:rPr>
        <w:t xml:space="preserve"> 5</w:t>
      </w:r>
      <w:r w:rsidRPr="00C12174">
        <w:rPr>
          <w:sz w:val="26"/>
          <w:szCs w:val="26"/>
          <w:lang w:eastAsia="ru-RU"/>
        </w:rPr>
        <w:t xml:space="preserve"> «Ожидаемые результаты реализации программы» </w:t>
      </w:r>
      <w:r w:rsidRPr="00C12174">
        <w:rPr>
          <w:sz w:val="26"/>
          <w:szCs w:val="26"/>
        </w:rPr>
        <w:t>дополнить  пунктом 4</w:t>
      </w:r>
      <w:r w:rsidRPr="00C12174">
        <w:rPr>
          <w:sz w:val="26"/>
          <w:szCs w:val="26"/>
          <w:lang w:eastAsia="ru-RU"/>
        </w:rPr>
        <w:t xml:space="preserve"> следующего содержания:</w:t>
      </w:r>
    </w:p>
    <w:p w:rsidR="007614C8" w:rsidRPr="00C12174" w:rsidRDefault="00657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t xml:space="preserve"> «4. </w:t>
      </w:r>
      <w:r w:rsidR="007614C8" w:rsidRPr="00C12174">
        <w:rPr>
          <w:sz w:val="26"/>
          <w:szCs w:val="26"/>
          <w:lang w:eastAsia="ru-RU"/>
        </w:rPr>
        <w:t>Недопущение образования просроченной кредиторской задолженности  по заработной плате к начислениям на выплаты по оплате труда работников к общему объему расходов».</w:t>
      </w:r>
    </w:p>
    <w:p w:rsidR="007614C8" w:rsidRPr="00C12174" w:rsidRDefault="008B77A1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t>1.37</w:t>
      </w:r>
      <w:r w:rsidR="007614C8" w:rsidRPr="00C12174">
        <w:rPr>
          <w:sz w:val="26"/>
          <w:szCs w:val="26"/>
          <w:lang w:eastAsia="ru-RU"/>
        </w:rPr>
        <w:t xml:space="preserve">. Раздел  </w:t>
      </w:r>
      <w:r w:rsidR="007614C8" w:rsidRPr="00C12174">
        <w:rPr>
          <w:sz w:val="26"/>
          <w:szCs w:val="26"/>
          <w:lang w:val="en-US" w:eastAsia="ru-RU"/>
        </w:rPr>
        <w:t>III</w:t>
      </w:r>
      <w:r w:rsidR="00192BCD">
        <w:rPr>
          <w:sz w:val="26"/>
          <w:szCs w:val="26"/>
          <w:lang w:eastAsia="ru-RU"/>
        </w:rPr>
        <w:t xml:space="preserve"> </w:t>
      </w:r>
      <w:r w:rsidR="00107B98" w:rsidRPr="00C12174">
        <w:rPr>
          <w:sz w:val="26"/>
          <w:szCs w:val="26"/>
          <w:lang w:eastAsia="ru-RU"/>
        </w:rPr>
        <w:t>подпрограммы 5</w:t>
      </w:r>
      <w:r w:rsidR="007614C8" w:rsidRPr="00C12174">
        <w:rPr>
          <w:sz w:val="26"/>
          <w:szCs w:val="26"/>
        </w:rPr>
        <w:t>дополнить пунктом 4</w:t>
      </w:r>
      <w:r w:rsidR="007614C8" w:rsidRPr="00C12174">
        <w:rPr>
          <w:sz w:val="26"/>
          <w:szCs w:val="26"/>
          <w:lang w:eastAsia="ru-RU"/>
        </w:rPr>
        <w:t xml:space="preserve">   следующего содержания:</w:t>
      </w:r>
    </w:p>
    <w:p w:rsidR="007614C8" w:rsidRPr="00C12174" w:rsidRDefault="00107B9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«4.</w:t>
      </w:r>
      <w:r w:rsidR="007614C8" w:rsidRPr="00C12174">
        <w:rPr>
          <w:sz w:val="26"/>
          <w:szCs w:val="26"/>
          <w:lang w:eastAsia="ru-RU"/>
        </w:rPr>
        <w:t xml:space="preserve"> Недопущение образования просроченной кредиторской задолженности по заработной плате к начислениям на выплаты по оплате труда работников к общему объему расходов».</w:t>
      </w:r>
    </w:p>
    <w:p w:rsidR="007614C8" w:rsidRPr="00C12174" w:rsidRDefault="008B77A1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lastRenderedPageBreak/>
        <w:t>1.38.</w:t>
      </w:r>
      <w:r w:rsidR="007614C8" w:rsidRPr="00C12174">
        <w:rPr>
          <w:sz w:val="26"/>
          <w:szCs w:val="26"/>
          <w:lang w:eastAsia="ru-RU"/>
        </w:rPr>
        <w:t xml:space="preserve"> Таблицу  приложения 1 к подпрограмме  </w:t>
      </w:r>
      <w:r w:rsidR="007614C8" w:rsidRPr="00C12174">
        <w:rPr>
          <w:sz w:val="26"/>
          <w:szCs w:val="26"/>
        </w:rPr>
        <w:t>5</w:t>
      </w:r>
      <w:r w:rsidR="00192BCD">
        <w:rPr>
          <w:sz w:val="26"/>
          <w:szCs w:val="26"/>
        </w:rPr>
        <w:t xml:space="preserve"> </w:t>
      </w:r>
      <w:r w:rsidR="007614C8" w:rsidRPr="00C12174">
        <w:rPr>
          <w:sz w:val="26"/>
          <w:szCs w:val="26"/>
        </w:rPr>
        <w:t>после строки 1.2 дополнить строкой 1.3</w:t>
      </w:r>
      <w:r w:rsidR="007614C8" w:rsidRPr="00C12174">
        <w:rPr>
          <w:sz w:val="26"/>
          <w:szCs w:val="26"/>
          <w:lang w:eastAsia="ru-RU"/>
        </w:rPr>
        <w:t xml:space="preserve"> следующего содержания:</w:t>
      </w:r>
    </w:p>
    <w:tbl>
      <w:tblPr>
        <w:tblStyle w:val="aff"/>
        <w:tblW w:w="0" w:type="auto"/>
        <w:tblLook w:val="04A0"/>
      </w:tblPr>
      <w:tblGrid>
        <w:gridCol w:w="1095"/>
        <w:gridCol w:w="1898"/>
        <w:gridCol w:w="1095"/>
        <w:gridCol w:w="1096"/>
        <w:gridCol w:w="1096"/>
        <w:gridCol w:w="1097"/>
        <w:gridCol w:w="1097"/>
        <w:gridCol w:w="1097"/>
      </w:tblGrid>
      <w:tr w:rsidR="000E3DC4" w:rsidRPr="00C12174" w:rsidTr="00335E72">
        <w:trPr>
          <w:trHeight w:val="4237"/>
        </w:trPr>
        <w:tc>
          <w:tcPr>
            <w:tcW w:w="1095" w:type="dxa"/>
          </w:tcPr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98" w:type="dxa"/>
          </w:tcPr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</w:rPr>
              <w:t>1</w:t>
            </w:r>
            <w:r w:rsidRPr="00C12174">
              <w:rPr>
                <w:sz w:val="26"/>
                <w:szCs w:val="26"/>
                <w:lang w:eastAsia="ru-RU"/>
              </w:rPr>
              <w:t>.3.Отношение объема просроченной кредиторской  задолженности по заработной плате к начислениям на выплаты по оплате труда работников к общему объему расходов</w:t>
            </w:r>
          </w:p>
        </w:tc>
        <w:tc>
          <w:tcPr>
            <w:tcW w:w="1095" w:type="dxa"/>
          </w:tcPr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Тыс.</w:t>
            </w:r>
          </w:p>
        </w:tc>
        <w:tc>
          <w:tcPr>
            <w:tcW w:w="1096" w:type="dxa"/>
          </w:tcPr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6" w:type="dxa"/>
          </w:tcPr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097" w:type="dxa"/>
          </w:tcPr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  <w:p w:rsidR="007614C8" w:rsidRPr="00C12174" w:rsidRDefault="007614C8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1706F3" w:rsidRPr="00C12174" w:rsidRDefault="001706F3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7614C8" w:rsidRPr="00C12174" w:rsidRDefault="00761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1.</w:t>
      </w:r>
      <w:r w:rsidR="008B77A1" w:rsidRPr="00C12174">
        <w:rPr>
          <w:sz w:val="26"/>
          <w:szCs w:val="26"/>
        </w:rPr>
        <w:t>39</w:t>
      </w:r>
      <w:r w:rsidR="006574C8" w:rsidRPr="00C12174">
        <w:rPr>
          <w:sz w:val="26"/>
          <w:szCs w:val="26"/>
          <w:lang w:eastAsia="ru-RU"/>
        </w:rPr>
        <w:t>. П</w:t>
      </w:r>
      <w:r w:rsidR="001E10DB" w:rsidRPr="00C12174">
        <w:rPr>
          <w:sz w:val="26"/>
          <w:szCs w:val="26"/>
          <w:lang w:eastAsia="ru-RU"/>
        </w:rPr>
        <w:t>озицию</w:t>
      </w:r>
      <w:r w:rsidRPr="00C12174">
        <w:rPr>
          <w:sz w:val="26"/>
          <w:szCs w:val="26"/>
          <w:lang w:eastAsia="ru-RU"/>
        </w:rPr>
        <w:t xml:space="preserve"> Паспорта подпрограммы </w:t>
      </w:r>
      <w:r w:rsidRPr="00C12174">
        <w:rPr>
          <w:sz w:val="26"/>
          <w:szCs w:val="26"/>
        </w:rPr>
        <w:t>6</w:t>
      </w:r>
      <w:r w:rsidRPr="00C12174">
        <w:rPr>
          <w:sz w:val="26"/>
          <w:szCs w:val="26"/>
          <w:lang w:eastAsia="ru-RU"/>
        </w:rPr>
        <w:t xml:space="preserve">  «Целевые показатели (индикаторы) программы» дополнить пунктом </w:t>
      </w:r>
      <w:r w:rsidRPr="00C12174">
        <w:rPr>
          <w:sz w:val="26"/>
          <w:szCs w:val="26"/>
        </w:rPr>
        <w:t>3</w:t>
      </w:r>
      <w:r w:rsidRPr="00C12174">
        <w:rPr>
          <w:sz w:val="26"/>
          <w:szCs w:val="26"/>
          <w:lang w:eastAsia="ru-RU"/>
        </w:rPr>
        <w:t xml:space="preserve"> следующего содержания:</w:t>
      </w:r>
    </w:p>
    <w:p w:rsidR="007614C8" w:rsidRPr="00C12174" w:rsidRDefault="00657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</w:rPr>
        <w:t>«</w:t>
      </w:r>
      <w:r w:rsidR="007614C8" w:rsidRPr="00C12174">
        <w:rPr>
          <w:sz w:val="26"/>
          <w:szCs w:val="26"/>
        </w:rPr>
        <w:t>3</w:t>
      </w:r>
      <w:r w:rsidRPr="00C12174">
        <w:rPr>
          <w:sz w:val="26"/>
          <w:szCs w:val="26"/>
          <w:lang w:eastAsia="ru-RU"/>
        </w:rPr>
        <w:t>.</w:t>
      </w:r>
      <w:r w:rsidR="00192BCD">
        <w:rPr>
          <w:sz w:val="26"/>
          <w:szCs w:val="26"/>
          <w:lang w:eastAsia="ru-RU"/>
        </w:rPr>
        <w:t xml:space="preserve"> </w:t>
      </w:r>
      <w:r w:rsidR="007614C8" w:rsidRPr="00C12174">
        <w:rPr>
          <w:sz w:val="26"/>
          <w:szCs w:val="26"/>
          <w:lang w:eastAsia="ru-RU"/>
        </w:rPr>
        <w:t>Отношение объема просроченной кредиторской задолженности по заработной плате к начислениям на выплаты по оплате труда работников к общему объему расходов»</w:t>
      </w:r>
    </w:p>
    <w:p w:rsidR="007614C8" w:rsidRPr="00C12174" w:rsidRDefault="007614C8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1.</w:t>
      </w:r>
      <w:r w:rsidR="008B77A1" w:rsidRPr="00C12174">
        <w:rPr>
          <w:sz w:val="26"/>
          <w:szCs w:val="26"/>
        </w:rPr>
        <w:t>40</w:t>
      </w:r>
      <w:r w:rsidR="006574C8" w:rsidRPr="00C12174">
        <w:rPr>
          <w:sz w:val="26"/>
          <w:szCs w:val="26"/>
          <w:lang w:eastAsia="ru-RU"/>
        </w:rPr>
        <w:t>.</w:t>
      </w:r>
      <w:r w:rsidR="00192BCD">
        <w:rPr>
          <w:sz w:val="26"/>
          <w:szCs w:val="26"/>
          <w:lang w:eastAsia="ru-RU"/>
        </w:rPr>
        <w:t xml:space="preserve"> </w:t>
      </w:r>
      <w:r w:rsidR="006574C8" w:rsidRPr="00C12174">
        <w:rPr>
          <w:sz w:val="26"/>
          <w:szCs w:val="26"/>
          <w:lang w:eastAsia="ru-RU"/>
        </w:rPr>
        <w:t>П</w:t>
      </w:r>
      <w:r w:rsidR="001E10DB" w:rsidRPr="00C12174">
        <w:rPr>
          <w:sz w:val="26"/>
          <w:szCs w:val="26"/>
          <w:lang w:eastAsia="ru-RU"/>
        </w:rPr>
        <w:t>озицию</w:t>
      </w:r>
      <w:r w:rsidR="008B77A1" w:rsidRPr="00C12174">
        <w:rPr>
          <w:sz w:val="26"/>
          <w:szCs w:val="26"/>
          <w:lang w:eastAsia="ru-RU"/>
        </w:rPr>
        <w:t xml:space="preserve"> Паспорта подпрограммы 6</w:t>
      </w:r>
      <w:r w:rsidRPr="00C12174">
        <w:rPr>
          <w:sz w:val="26"/>
          <w:szCs w:val="26"/>
          <w:lang w:eastAsia="ru-RU"/>
        </w:rPr>
        <w:t xml:space="preserve"> «Ожидаемые результаты реализации программы» </w:t>
      </w:r>
      <w:r w:rsidRPr="00C12174">
        <w:rPr>
          <w:sz w:val="26"/>
          <w:szCs w:val="26"/>
        </w:rPr>
        <w:t>дополнить  абзацем</w:t>
      </w:r>
      <w:r w:rsidRPr="00C12174">
        <w:rPr>
          <w:sz w:val="26"/>
          <w:szCs w:val="26"/>
          <w:lang w:eastAsia="ru-RU"/>
        </w:rPr>
        <w:t xml:space="preserve"> следующего содержания:</w:t>
      </w:r>
    </w:p>
    <w:p w:rsidR="007614C8" w:rsidRPr="00C12174" w:rsidRDefault="00192B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 </w:t>
      </w:r>
      <w:r w:rsidR="006574C8" w:rsidRPr="00C12174">
        <w:rPr>
          <w:sz w:val="26"/>
          <w:szCs w:val="26"/>
          <w:lang w:eastAsia="ru-RU"/>
        </w:rPr>
        <w:t>«</w:t>
      </w:r>
      <w:r>
        <w:rPr>
          <w:sz w:val="26"/>
          <w:szCs w:val="26"/>
          <w:lang w:eastAsia="ru-RU"/>
        </w:rPr>
        <w:t>-н</w:t>
      </w:r>
      <w:r w:rsidR="007614C8" w:rsidRPr="00C12174">
        <w:rPr>
          <w:sz w:val="26"/>
          <w:szCs w:val="26"/>
          <w:lang w:eastAsia="ru-RU"/>
        </w:rPr>
        <w:t>едопущение образования просроченной кредиторской задолженности  по заработной плате к начислениям на выплаты по оплате труда работников к общему объему расходов».</w:t>
      </w:r>
    </w:p>
    <w:p w:rsidR="00ED0B8C" w:rsidRPr="00C12174" w:rsidRDefault="00192BCD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1.41</w:t>
      </w:r>
      <w:r w:rsidR="00ED0B8C" w:rsidRPr="00C12174">
        <w:rPr>
          <w:sz w:val="26"/>
          <w:szCs w:val="26"/>
          <w:lang w:eastAsia="ru-RU"/>
        </w:rPr>
        <w:t>. Таблицу  приложения 1 к подпрограмме  6 после строки 2.1. дополнить строкой 2.2 следующего содержания:</w:t>
      </w:r>
    </w:p>
    <w:p w:rsidR="009A6014" w:rsidRPr="00C12174" w:rsidRDefault="009A6014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9A6014" w:rsidRPr="00C12174" w:rsidRDefault="009A6014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tbl>
      <w:tblPr>
        <w:tblStyle w:val="aff"/>
        <w:tblW w:w="0" w:type="auto"/>
        <w:tblLook w:val="04A0"/>
      </w:tblPr>
      <w:tblGrid>
        <w:gridCol w:w="1057"/>
        <w:gridCol w:w="1899"/>
        <w:gridCol w:w="1113"/>
        <w:gridCol w:w="1099"/>
        <w:gridCol w:w="1099"/>
        <w:gridCol w:w="1099"/>
        <w:gridCol w:w="1100"/>
        <w:gridCol w:w="1105"/>
      </w:tblGrid>
      <w:tr w:rsidR="009A6014" w:rsidRPr="00C12174" w:rsidTr="009A6014">
        <w:tc>
          <w:tcPr>
            <w:tcW w:w="1084" w:type="dxa"/>
          </w:tcPr>
          <w:p w:rsidR="009A6014" w:rsidRPr="00C12174" w:rsidRDefault="009A6014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69" w:type="dxa"/>
          </w:tcPr>
          <w:p w:rsidR="009A6014" w:rsidRPr="00C12174" w:rsidRDefault="009A6014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</w:rPr>
              <w:t>2.2</w:t>
            </w:r>
            <w:r w:rsidRPr="00C12174">
              <w:rPr>
                <w:sz w:val="26"/>
                <w:szCs w:val="26"/>
                <w:lang w:eastAsia="ru-RU"/>
              </w:rPr>
              <w:t xml:space="preserve"> Отношение объема просроченной кредиторской  задолженности по заработной плате к начислениям на выплаты по оплате труда работников к общему объему расходов</w:t>
            </w:r>
          </w:p>
        </w:tc>
        <w:tc>
          <w:tcPr>
            <w:tcW w:w="1126" w:type="dxa"/>
          </w:tcPr>
          <w:p w:rsidR="009A6014" w:rsidRPr="00C12174" w:rsidRDefault="001706F3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Т</w:t>
            </w:r>
            <w:r w:rsidR="009A6014" w:rsidRPr="00C12174">
              <w:rPr>
                <w:sz w:val="26"/>
                <w:szCs w:val="26"/>
                <w:lang w:eastAsia="ru-RU"/>
              </w:rPr>
              <w:t>ыс</w:t>
            </w:r>
            <w:r w:rsidRPr="00C12174"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118" w:type="dxa"/>
          </w:tcPr>
          <w:p w:rsidR="009A6014" w:rsidRPr="00C12174" w:rsidRDefault="009A6014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18" w:type="dxa"/>
          </w:tcPr>
          <w:p w:rsidR="009A6014" w:rsidRPr="00C12174" w:rsidRDefault="009A6014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18" w:type="dxa"/>
          </w:tcPr>
          <w:p w:rsidR="009A6014" w:rsidRPr="00C12174" w:rsidRDefault="009A6014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19" w:type="dxa"/>
          </w:tcPr>
          <w:p w:rsidR="009A6014" w:rsidRPr="00C12174" w:rsidRDefault="009A6014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19" w:type="dxa"/>
          </w:tcPr>
          <w:p w:rsidR="009A6014" w:rsidRPr="00C12174" w:rsidRDefault="009A6014" w:rsidP="009D17FC">
            <w:pPr>
              <w:pStyle w:val="a9"/>
              <w:jc w:val="both"/>
              <w:rPr>
                <w:sz w:val="26"/>
                <w:szCs w:val="26"/>
                <w:lang w:eastAsia="ru-RU"/>
              </w:rPr>
            </w:pPr>
            <w:r w:rsidRPr="00C12174">
              <w:rPr>
                <w:sz w:val="26"/>
                <w:szCs w:val="26"/>
                <w:lang w:eastAsia="ru-RU"/>
              </w:rPr>
              <w:t>0,0</w:t>
            </w:r>
            <w:r w:rsidR="00192BCD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9A6014" w:rsidRPr="00C12174" w:rsidRDefault="009A6014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</w:p>
    <w:p w:rsidR="00ED0B8C" w:rsidRPr="00C12174" w:rsidRDefault="009A6014" w:rsidP="009D17FC">
      <w:pPr>
        <w:pStyle w:val="a9"/>
        <w:ind w:firstLine="708"/>
        <w:jc w:val="both"/>
        <w:rPr>
          <w:sz w:val="26"/>
          <w:szCs w:val="26"/>
          <w:lang w:eastAsia="ru-RU"/>
        </w:rPr>
      </w:pPr>
      <w:r w:rsidRPr="00C12174">
        <w:rPr>
          <w:sz w:val="26"/>
          <w:szCs w:val="26"/>
          <w:lang w:eastAsia="ru-RU"/>
        </w:rPr>
        <w:t>1.4</w:t>
      </w:r>
      <w:r w:rsidR="00192BCD">
        <w:rPr>
          <w:sz w:val="26"/>
          <w:szCs w:val="26"/>
          <w:lang w:eastAsia="ru-RU"/>
        </w:rPr>
        <w:t>2</w:t>
      </w:r>
      <w:r w:rsidRPr="00C12174">
        <w:rPr>
          <w:sz w:val="26"/>
          <w:szCs w:val="26"/>
          <w:lang w:eastAsia="ru-RU"/>
        </w:rPr>
        <w:t>. Таблицу приложения 7 к программе после строки</w:t>
      </w:r>
      <w:r w:rsidR="00192BCD">
        <w:rPr>
          <w:sz w:val="26"/>
          <w:szCs w:val="26"/>
          <w:lang w:eastAsia="ru-RU"/>
        </w:rPr>
        <w:t xml:space="preserve"> </w:t>
      </w:r>
      <w:r w:rsidRPr="00C12174">
        <w:rPr>
          <w:sz w:val="26"/>
          <w:szCs w:val="26"/>
          <w:lang w:eastAsia="ru-RU"/>
        </w:rPr>
        <w:t>1.4 дополнить строкой следующего содержания:</w:t>
      </w:r>
    </w:p>
    <w:tbl>
      <w:tblPr>
        <w:tblStyle w:val="aff"/>
        <w:tblW w:w="10594" w:type="dxa"/>
        <w:tblInd w:w="-743" w:type="dxa"/>
        <w:tblLook w:val="04A0"/>
      </w:tblPr>
      <w:tblGrid>
        <w:gridCol w:w="1844"/>
        <w:gridCol w:w="2555"/>
        <w:gridCol w:w="1122"/>
        <w:gridCol w:w="907"/>
        <w:gridCol w:w="1306"/>
        <w:gridCol w:w="933"/>
        <w:gridCol w:w="1035"/>
        <w:gridCol w:w="892"/>
      </w:tblGrid>
      <w:tr w:rsidR="00B26A29" w:rsidRPr="00C12174" w:rsidTr="00E74438">
        <w:trPr>
          <w:trHeight w:val="3657"/>
        </w:trPr>
        <w:tc>
          <w:tcPr>
            <w:tcW w:w="1844" w:type="dxa"/>
          </w:tcPr>
          <w:p w:rsidR="00B26A29" w:rsidRPr="00C12174" w:rsidRDefault="00B26A29" w:rsidP="009D17FC">
            <w:pPr>
              <w:pStyle w:val="af2"/>
              <w:jc w:val="both"/>
              <w:rPr>
                <w:sz w:val="26"/>
                <w:szCs w:val="26"/>
              </w:rPr>
            </w:pPr>
          </w:p>
        </w:tc>
        <w:tc>
          <w:tcPr>
            <w:tcW w:w="2555" w:type="dxa"/>
          </w:tcPr>
          <w:p w:rsidR="00B26A29" w:rsidRPr="00C12174" w:rsidRDefault="00F57A07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1.5 </w:t>
            </w:r>
            <w:r w:rsidR="00B26A29" w:rsidRPr="00C12174">
              <w:rPr>
                <w:sz w:val="26"/>
                <w:szCs w:val="26"/>
              </w:rPr>
              <w:t>Отношение объема просроченной кредиторской  задолженности по заработной плате к начислениям на выплаты по оплате труда работников к общему объему расходов</w:t>
            </w:r>
          </w:p>
        </w:tc>
        <w:tc>
          <w:tcPr>
            <w:tcW w:w="1122" w:type="dxa"/>
          </w:tcPr>
          <w:p w:rsidR="00B26A29" w:rsidRPr="00C12174" w:rsidRDefault="00B26A29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Тыс</w:t>
            </w:r>
            <w:r w:rsidR="00F57A07" w:rsidRPr="00C12174">
              <w:rPr>
                <w:sz w:val="26"/>
                <w:szCs w:val="26"/>
              </w:rPr>
              <w:t>.</w:t>
            </w:r>
          </w:p>
        </w:tc>
        <w:tc>
          <w:tcPr>
            <w:tcW w:w="907" w:type="dxa"/>
          </w:tcPr>
          <w:p w:rsidR="00B26A29" w:rsidRPr="00C12174" w:rsidRDefault="00B26A29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306" w:type="dxa"/>
          </w:tcPr>
          <w:p w:rsidR="00B26A29" w:rsidRPr="00C12174" w:rsidRDefault="00B26A29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933" w:type="dxa"/>
          </w:tcPr>
          <w:p w:rsidR="00B26A29" w:rsidRPr="00C12174" w:rsidRDefault="00B26A29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035" w:type="dxa"/>
          </w:tcPr>
          <w:p w:rsidR="00B26A29" w:rsidRPr="00C12174" w:rsidRDefault="00B26A29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892" w:type="dxa"/>
          </w:tcPr>
          <w:p w:rsidR="00B26A29" w:rsidRPr="00C12174" w:rsidRDefault="00B26A29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</w:tbl>
    <w:p w:rsidR="00E81689" w:rsidRPr="00C12174" w:rsidRDefault="00E81689" w:rsidP="009D17FC">
      <w:pPr>
        <w:pStyle w:val="af2"/>
        <w:jc w:val="both"/>
        <w:rPr>
          <w:color w:val="auto"/>
          <w:sz w:val="26"/>
          <w:szCs w:val="26"/>
        </w:rPr>
      </w:pPr>
    </w:p>
    <w:p w:rsidR="00E81689" w:rsidRPr="00C12174" w:rsidRDefault="00E81689" w:rsidP="009D17FC">
      <w:pPr>
        <w:pStyle w:val="af2"/>
        <w:jc w:val="both"/>
        <w:rPr>
          <w:color w:val="auto"/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</w:pPr>
    </w:p>
    <w:p w:rsidR="009C74B0" w:rsidRPr="00C12174" w:rsidRDefault="009C74B0" w:rsidP="009D17FC">
      <w:pPr>
        <w:jc w:val="both"/>
        <w:rPr>
          <w:sz w:val="26"/>
          <w:szCs w:val="26"/>
        </w:rPr>
        <w:sectPr w:rsidR="009C74B0" w:rsidRPr="00C12174" w:rsidSect="009D17F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D0B8C" w:rsidRPr="00C12174" w:rsidRDefault="00235C43" w:rsidP="009D17FC">
      <w:pPr>
        <w:ind w:firstLine="708"/>
        <w:jc w:val="both"/>
        <w:rPr>
          <w:sz w:val="26"/>
          <w:szCs w:val="26"/>
        </w:rPr>
      </w:pPr>
      <w:r w:rsidRPr="00C12174">
        <w:rPr>
          <w:sz w:val="26"/>
          <w:szCs w:val="26"/>
        </w:rPr>
        <w:lastRenderedPageBreak/>
        <w:t>1.4</w:t>
      </w:r>
      <w:r w:rsidR="00096FD9">
        <w:rPr>
          <w:sz w:val="26"/>
          <w:szCs w:val="26"/>
        </w:rPr>
        <w:t>3</w:t>
      </w:r>
      <w:r w:rsidRPr="00C12174">
        <w:rPr>
          <w:sz w:val="26"/>
          <w:szCs w:val="26"/>
        </w:rPr>
        <w:t xml:space="preserve">. </w:t>
      </w:r>
      <w:r w:rsidR="00107B98" w:rsidRPr="00C12174">
        <w:rPr>
          <w:sz w:val="26"/>
          <w:szCs w:val="26"/>
        </w:rPr>
        <w:t>Строку 3 таблицы</w:t>
      </w:r>
      <w:r w:rsidR="00E81689" w:rsidRPr="00C12174">
        <w:rPr>
          <w:sz w:val="26"/>
          <w:szCs w:val="26"/>
        </w:rPr>
        <w:t xml:space="preserve"> приложения 7 к программе  изложить в следующей редакции:</w:t>
      </w:r>
    </w:p>
    <w:p w:rsidR="00235C43" w:rsidRPr="00C12174" w:rsidRDefault="00235C43" w:rsidP="009D17FC">
      <w:pPr>
        <w:jc w:val="both"/>
        <w:rPr>
          <w:sz w:val="26"/>
          <w:szCs w:val="26"/>
        </w:rPr>
      </w:pPr>
    </w:p>
    <w:p w:rsidR="00235C43" w:rsidRPr="00C12174" w:rsidRDefault="00235C43" w:rsidP="009D17FC">
      <w:pPr>
        <w:jc w:val="both"/>
        <w:rPr>
          <w:sz w:val="26"/>
          <w:szCs w:val="26"/>
        </w:rPr>
      </w:pPr>
    </w:p>
    <w:tbl>
      <w:tblPr>
        <w:tblW w:w="14330" w:type="dxa"/>
        <w:tblInd w:w="555" w:type="dxa"/>
        <w:tblLayout w:type="fixed"/>
        <w:tblLook w:val="01E0"/>
      </w:tblPr>
      <w:tblGrid>
        <w:gridCol w:w="562"/>
        <w:gridCol w:w="3279"/>
        <w:gridCol w:w="3969"/>
        <w:gridCol w:w="1275"/>
        <w:gridCol w:w="1134"/>
        <w:gridCol w:w="993"/>
        <w:gridCol w:w="992"/>
        <w:gridCol w:w="992"/>
        <w:gridCol w:w="1134"/>
      </w:tblGrid>
      <w:tr w:rsidR="00E54192" w:rsidRPr="00C12174" w:rsidTr="00920CA8">
        <w:trPr>
          <w:trHeight w:hRule="exact" w:val="18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E54192" w:rsidRPr="00C12174" w:rsidRDefault="00E54192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  <w:p w:rsidR="00E54192" w:rsidRPr="00C12174" w:rsidRDefault="00E54192" w:rsidP="00C12174">
            <w:pPr>
              <w:rPr>
                <w:sz w:val="26"/>
                <w:szCs w:val="26"/>
              </w:rPr>
            </w:pP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192" w:rsidRPr="00C12174" w:rsidRDefault="00E54192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Задача 3: обеспечение свободы творчества, создание условий для реализации творческого потенциала граждан</w:t>
            </w:r>
          </w:p>
          <w:p w:rsidR="00E54192" w:rsidRPr="00C12174" w:rsidRDefault="00E54192" w:rsidP="00C12174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E54192" w:rsidRPr="00C12174" w:rsidRDefault="00E54192" w:rsidP="00E54192">
            <w:pPr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3.1. Коэффициент посещаемости мероприятий в учреждениях культуры (в целом по району с учетом поселений)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</w:t>
            </w:r>
          </w:p>
        </w:tc>
      </w:tr>
      <w:tr w:rsidR="00E54192" w:rsidRPr="00C12174" w:rsidTr="00920CA8">
        <w:trPr>
          <w:trHeight w:hRule="exact" w:val="2699"/>
        </w:trPr>
        <w:tc>
          <w:tcPr>
            <w:tcW w:w="562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54192" w:rsidRPr="00C12174" w:rsidRDefault="00E54192" w:rsidP="00C12174">
            <w:pPr>
              <w:rPr>
                <w:sz w:val="26"/>
                <w:szCs w:val="26"/>
              </w:rPr>
            </w:pPr>
          </w:p>
        </w:tc>
        <w:tc>
          <w:tcPr>
            <w:tcW w:w="3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92" w:rsidRPr="00C12174" w:rsidRDefault="00E54192" w:rsidP="00C12174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E54192" w:rsidRPr="00C12174" w:rsidRDefault="00E54192" w:rsidP="00E54192">
            <w:pPr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</w:rPr>
              <w:t>3.2.</w:t>
            </w:r>
            <w:r w:rsidR="00920CA8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</w:rPr>
              <w:t xml:space="preserve">Динамика количества посещений организаций культуры по отношению к уровню </w:t>
            </w:r>
            <w:r w:rsidRPr="00C12174">
              <w:rPr>
                <w:sz w:val="26"/>
                <w:szCs w:val="26"/>
                <w:lang w:val="en-US"/>
              </w:rPr>
              <w:t>2010 года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79,82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86,1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77,89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77,89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6" w:space="0" w:color="000000"/>
            </w:tcBorders>
          </w:tcPr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</w:p>
          <w:p w:rsidR="00E54192" w:rsidRPr="00C12174" w:rsidRDefault="00E54192" w:rsidP="00C12174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77,97</w:t>
            </w:r>
          </w:p>
        </w:tc>
      </w:tr>
    </w:tbl>
    <w:p w:rsidR="00E81689" w:rsidRPr="00C12174" w:rsidRDefault="00E81689" w:rsidP="009D17FC">
      <w:pPr>
        <w:jc w:val="both"/>
        <w:rPr>
          <w:sz w:val="26"/>
          <w:szCs w:val="26"/>
        </w:rPr>
        <w:sectPr w:rsidR="00E81689" w:rsidRPr="00C12174" w:rsidSect="009D17FC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9A6014" w:rsidRPr="00C12174" w:rsidRDefault="009A6014" w:rsidP="009D17FC">
      <w:pPr>
        <w:pStyle w:val="af2"/>
        <w:ind w:firstLine="708"/>
        <w:jc w:val="both"/>
        <w:rPr>
          <w:color w:val="auto"/>
          <w:sz w:val="26"/>
          <w:szCs w:val="26"/>
        </w:rPr>
      </w:pPr>
    </w:p>
    <w:p w:rsidR="00ED0B8C" w:rsidRPr="00C12174" w:rsidRDefault="003622BE" w:rsidP="009D17FC">
      <w:pPr>
        <w:pStyle w:val="af2"/>
        <w:ind w:firstLine="708"/>
        <w:jc w:val="both"/>
        <w:rPr>
          <w:color w:val="auto"/>
          <w:sz w:val="26"/>
          <w:szCs w:val="26"/>
        </w:rPr>
      </w:pPr>
      <w:r w:rsidRPr="00C12174">
        <w:rPr>
          <w:color w:val="auto"/>
          <w:sz w:val="26"/>
          <w:szCs w:val="26"/>
        </w:rPr>
        <w:t>1.</w:t>
      </w:r>
      <w:r w:rsidR="00096FD9">
        <w:rPr>
          <w:color w:val="auto"/>
          <w:sz w:val="26"/>
          <w:szCs w:val="26"/>
        </w:rPr>
        <w:t>44</w:t>
      </w:r>
      <w:r w:rsidRPr="00C12174">
        <w:rPr>
          <w:color w:val="auto"/>
          <w:sz w:val="26"/>
          <w:szCs w:val="26"/>
        </w:rPr>
        <w:t>.</w:t>
      </w:r>
      <w:r w:rsidR="00357122" w:rsidRPr="00C12174">
        <w:rPr>
          <w:color w:val="auto"/>
          <w:sz w:val="26"/>
          <w:szCs w:val="26"/>
        </w:rPr>
        <w:t xml:space="preserve"> Строки</w:t>
      </w:r>
      <w:r w:rsidR="00096FD9">
        <w:rPr>
          <w:color w:val="auto"/>
          <w:sz w:val="26"/>
          <w:szCs w:val="26"/>
        </w:rPr>
        <w:t xml:space="preserve"> </w:t>
      </w:r>
      <w:r w:rsidR="00061192" w:rsidRPr="00C12174">
        <w:rPr>
          <w:color w:val="auto"/>
          <w:sz w:val="26"/>
          <w:szCs w:val="26"/>
        </w:rPr>
        <w:t>1,5,8,10,12,14-15</w:t>
      </w:r>
      <w:r w:rsidR="00357122" w:rsidRPr="00C12174">
        <w:rPr>
          <w:color w:val="auto"/>
          <w:sz w:val="26"/>
          <w:szCs w:val="26"/>
        </w:rPr>
        <w:t xml:space="preserve"> таблицы</w:t>
      </w:r>
      <w:r w:rsidR="00096FD9">
        <w:rPr>
          <w:color w:val="auto"/>
          <w:sz w:val="26"/>
          <w:szCs w:val="26"/>
        </w:rPr>
        <w:t xml:space="preserve"> приложения 9 к программе</w:t>
      </w:r>
      <w:r w:rsidR="00ED0B8C" w:rsidRPr="00C12174">
        <w:rPr>
          <w:color w:val="auto"/>
          <w:sz w:val="26"/>
          <w:szCs w:val="26"/>
        </w:rPr>
        <w:t xml:space="preserve">  изложить  в следующей редакции:</w:t>
      </w:r>
    </w:p>
    <w:p w:rsidR="00061192" w:rsidRPr="00C12174" w:rsidRDefault="00061192" w:rsidP="00061192">
      <w:pPr>
        <w:pStyle w:val="af2"/>
        <w:ind w:left="708" w:firstLine="708"/>
        <w:jc w:val="both"/>
        <w:rPr>
          <w:color w:val="auto"/>
          <w:sz w:val="26"/>
          <w:szCs w:val="26"/>
        </w:rPr>
      </w:pPr>
      <w:r w:rsidRPr="00C12174">
        <w:rPr>
          <w:color w:val="auto"/>
          <w:sz w:val="26"/>
          <w:szCs w:val="26"/>
        </w:rPr>
        <w:t xml:space="preserve">             Ресурсное обеспечение и перечень мероприятий программы за счет средств бюджета района.</w:t>
      </w:r>
    </w:p>
    <w:p w:rsidR="00235C43" w:rsidRPr="00C12174" w:rsidRDefault="00235C43" w:rsidP="009D17FC">
      <w:pPr>
        <w:pStyle w:val="af2"/>
        <w:ind w:firstLine="708"/>
        <w:jc w:val="both"/>
        <w:rPr>
          <w:color w:val="auto"/>
          <w:sz w:val="26"/>
          <w:szCs w:val="26"/>
        </w:rPr>
      </w:pPr>
    </w:p>
    <w:tbl>
      <w:tblPr>
        <w:tblW w:w="14133" w:type="dxa"/>
        <w:tblInd w:w="652" w:type="dxa"/>
        <w:tblLayout w:type="fixed"/>
        <w:tblLook w:val="01E0"/>
      </w:tblPr>
      <w:tblGrid>
        <w:gridCol w:w="809"/>
        <w:gridCol w:w="2693"/>
        <w:gridCol w:w="3544"/>
        <w:gridCol w:w="2410"/>
        <w:gridCol w:w="1134"/>
        <w:gridCol w:w="1134"/>
        <w:gridCol w:w="1133"/>
        <w:gridCol w:w="1276"/>
      </w:tblGrid>
      <w:tr w:rsidR="00ED0B8C" w:rsidRPr="00C12174" w:rsidTr="00235C43">
        <w:trPr>
          <w:trHeight w:hRule="exact" w:val="40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№</w:t>
            </w: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Статус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Наименование</w:t>
            </w:r>
            <w:r w:rsidR="00765197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подпрограммы / основного</w:t>
            </w:r>
            <w:r w:rsidR="00765197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мероприятия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Ответственный</w:t>
            </w:r>
            <w:r w:rsidR="00765197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исполнитель, соисполнители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Расходы (тыс. руб.), годы</w:t>
            </w:r>
          </w:p>
        </w:tc>
      </w:tr>
      <w:tr w:rsidR="00ED0B8C" w:rsidRPr="00C12174" w:rsidTr="00235C43">
        <w:trPr>
          <w:trHeight w:hRule="exact" w:val="898"/>
        </w:trPr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</w:tr>
      <w:tr w:rsidR="00ED0B8C" w:rsidRPr="00C12174" w:rsidTr="00235C43">
        <w:trPr>
          <w:trHeight w:hRule="exact" w:val="61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</w:t>
            </w:r>
          </w:p>
        </w:tc>
      </w:tr>
      <w:tr w:rsidR="00ED0B8C" w:rsidRPr="00C12174" w:rsidTr="00235C43">
        <w:trPr>
          <w:trHeight w:val="13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Муниципальная</w:t>
            </w:r>
            <w:r w:rsidR="00096FD9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программа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Развитие культуры на территории Усть-Кубинского муниципального района на 2019 - 2021 годы.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24476,3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22431,5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22258,2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69166,0</w:t>
            </w:r>
          </w:p>
        </w:tc>
      </w:tr>
      <w:tr w:rsidR="00ED0B8C" w:rsidRPr="00C12174" w:rsidTr="00235C43">
        <w:trPr>
          <w:trHeight w:val="123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Подпрограмма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Библиотечно-информационное обслуживание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725225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5701,8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725225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17701,8</w:t>
            </w:r>
          </w:p>
        </w:tc>
      </w:tr>
      <w:tr w:rsidR="00ED0B8C" w:rsidRPr="00C12174" w:rsidTr="00235C43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Основное</w:t>
            </w:r>
            <w:r w:rsidR="00096FD9">
              <w:rPr>
                <w:sz w:val="26"/>
                <w:szCs w:val="26"/>
              </w:rPr>
              <w:t xml:space="preserve"> </w:t>
            </w:r>
            <w:r w:rsidRPr="00C12174">
              <w:rPr>
                <w:sz w:val="26"/>
                <w:szCs w:val="26"/>
                <w:lang w:val="en-US"/>
              </w:rPr>
              <w:t>мероприятие 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60AFD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Комплектование</w:t>
            </w:r>
          </w:p>
          <w:p w:rsidR="00ED0B8C" w:rsidRPr="00C12174" w:rsidRDefault="00096FD9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Б</w:t>
            </w:r>
            <w:r w:rsidR="00ED0B8C" w:rsidRPr="00C12174">
              <w:rPr>
                <w:sz w:val="26"/>
                <w:szCs w:val="26"/>
                <w:lang w:val="en-US"/>
              </w:rPr>
              <w:t>иблиотечных</w:t>
            </w:r>
            <w:r>
              <w:rPr>
                <w:sz w:val="26"/>
                <w:szCs w:val="26"/>
              </w:rPr>
              <w:t xml:space="preserve"> </w:t>
            </w:r>
            <w:r w:rsidR="00ED0B8C" w:rsidRPr="00C12174">
              <w:rPr>
                <w:sz w:val="26"/>
                <w:szCs w:val="26"/>
                <w:lang w:val="en-US"/>
              </w:rPr>
              <w:t>фондов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725225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725225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1,8</w:t>
            </w:r>
          </w:p>
        </w:tc>
      </w:tr>
      <w:tr w:rsidR="00ED0B8C" w:rsidRPr="00C12174" w:rsidTr="00235C43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Подпрограмма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Организация досуга и обеспечение жителей района услугами организаций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725225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10849,5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8956,0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8683,2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061192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28489</w:t>
            </w:r>
            <w:r w:rsidR="00725225" w:rsidRPr="00C12174">
              <w:rPr>
                <w:sz w:val="26"/>
                <w:szCs w:val="26"/>
              </w:rPr>
              <w:t>,2</w:t>
            </w:r>
          </w:p>
        </w:tc>
      </w:tr>
      <w:tr w:rsidR="00ED0B8C" w:rsidRPr="00C12174" w:rsidTr="00235C43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Основное мероприятие 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Материально- техническое оснащение и </w:t>
            </w:r>
            <w:r w:rsidR="00725225" w:rsidRPr="00C12174">
              <w:rPr>
                <w:sz w:val="26"/>
                <w:szCs w:val="26"/>
              </w:rPr>
              <w:t xml:space="preserve"> капитальный </w:t>
            </w:r>
            <w:r w:rsidRPr="00C12174">
              <w:rPr>
                <w:sz w:val="26"/>
                <w:szCs w:val="26"/>
              </w:rPr>
              <w:t>ремонт учреждений культурно - досугового типа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725225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  <w:p w:rsidR="00ED0B8C" w:rsidRPr="00C12174" w:rsidRDefault="00725225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74,5</w:t>
            </w:r>
          </w:p>
          <w:p w:rsidR="00ED0B8C" w:rsidRPr="00C12174" w:rsidRDefault="00ED0B8C" w:rsidP="009D17FC">
            <w:pPr>
              <w:pStyle w:val="af2"/>
              <w:jc w:val="both"/>
              <w:rPr>
                <w:sz w:val="26"/>
                <w:szCs w:val="26"/>
              </w:rPr>
            </w:pPr>
          </w:p>
        </w:tc>
      </w:tr>
      <w:tr w:rsidR="009C74B0" w:rsidRPr="00C12174" w:rsidTr="00235C43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C74B0" w:rsidRPr="00C12174" w:rsidRDefault="009C74B0" w:rsidP="009D17FC">
            <w:pPr>
              <w:pStyle w:val="TableParagraph"/>
              <w:ind w:right="201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pStyle w:val="TableParagraph"/>
              <w:ind w:right="201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Основное мероприятие 3.4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Государственная</w:t>
            </w:r>
          </w:p>
          <w:p w:rsidR="009C74B0" w:rsidRPr="00C12174" w:rsidRDefault="00765197" w:rsidP="009D17FC">
            <w:pPr>
              <w:pStyle w:val="TableParagraph"/>
              <w:ind w:left="68" w:right="285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</w:t>
            </w:r>
            <w:r w:rsidR="009C74B0"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оддержка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9C74B0"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сельских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9C74B0"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учреждений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9C74B0"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100,0</w:t>
            </w:r>
          </w:p>
        </w:tc>
      </w:tr>
      <w:tr w:rsidR="009C74B0" w:rsidRPr="00C12174" w:rsidTr="00765197">
        <w:trPr>
          <w:trHeight w:hRule="exact" w:val="1569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C74B0" w:rsidRPr="00C12174" w:rsidRDefault="009C74B0" w:rsidP="009D17FC">
            <w:pPr>
              <w:pStyle w:val="TableParagraph"/>
              <w:ind w:right="201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pStyle w:val="TableParagraph"/>
              <w:ind w:right="201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Основное мероприятие 3.5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pStyle w:val="TableParagraph"/>
              <w:ind w:left="68" w:right="3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Государственная</w:t>
            </w:r>
            <w:r w:rsidR="0076519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поддержка</w:t>
            </w:r>
            <w:r w:rsidR="0076519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лучших</w:t>
            </w:r>
            <w:r w:rsidR="0076519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работников</w:t>
            </w:r>
            <w:r w:rsidR="0076519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сельских учреждений</w:t>
            </w:r>
            <w:r w:rsidR="0076519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C1217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</w:p>
          <w:p w:rsidR="009C74B0" w:rsidRPr="00C12174" w:rsidRDefault="009C74B0" w:rsidP="009D17FC">
            <w:pPr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50,0</w:t>
            </w:r>
          </w:p>
        </w:tc>
      </w:tr>
    </w:tbl>
    <w:p w:rsidR="00FD28ED" w:rsidRPr="00C12174" w:rsidRDefault="00FD28ED" w:rsidP="009D17FC">
      <w:pPr>
        <w:pStyle w:val="af2"/>
        <w:jc w:val="both"/>
        <w:rPr>
          <w:color w:val="auto"/>
          <w:sz w:val="26"/>
          <w:szCs w:val="26"/>
        </w:rPr>
        <w:sectPr w:rsidR="00FD28ED" w:rsidRPr="00C12174" w:rsidSect="009D17FC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9A6014" w:rsidRPr="00C12174" w:rsidRDefault="009A6014" w:rsidP="009D17FC">
      <w:pPr>
        <w:pStyle w:val="af2"/>
        <w:ind w:firstLine="708"/>
        <w:jc w:val="both"/>
        <w:rPr>
          <w:color w:val="auto"/>
          <w:sz w:val="26"/>
          <w:szCs w:val="26"/>
        </w:rPr>
      </w:pPr>
    </w:p>
    <w:p w:rsidR="003C2F35" w:rsidRPr="00C12174" w:rsidRDefault="00096FD9" w:rsidP="0040432E">
      <w:pPr>
        <w:pStyle w:val="af2"/>
        <w:ind w:left="708"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1.45</w:t>
      </w:r>
      <w:r w:rsidR="003622BE" w:rsidRPr="00C12174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 xml:space="preserve"> </w:t>
      </w:r>
      <w:r w:rsidR="00854F50" w:rsidRPr="00C12174">
        <w:rPr>
          <w:color w:val="auto"/>
          <w:sz w:val="26"/>
          <w:szCs w:val="26"/>
        </w:rPr>
        <w:t>Таблиц</w:t>
      </w:r>
      <w:r w:rsidR="0040432E" w:rsidRPr="00C12174">
        <w:rPr>
          <w:color w:val="auto"/>
          <w:sz w:val="26"/>
          <w:szCs w:val="26"/>
        </w:rPr>
        <w:t xml:space="preserve">у приложения 10 к программе </w:t>
      </w:r>
      <w:r w:rsidR="00854F50" w:rsidRPr="00C12174">
        <w:rPr>
          <w:color w:val="auto"/>
          <w:sz w:val="26"/>
          <w:szCs w:val="26"/>
        </w:rPr>
        <w:t>изложить  в следующей редакции:</w:t>
      </w:r>
    </w:p>
    <w:p w:rsidR="0040432E" w:rsidRPr="00C12174" w:rsidRDefault="0040432E" w:rsidP="0040432E">
      <w:pPr>
        <w:pStyle w:val="af2"/>
        <w:ind w:left="708" w:firstLine="708"/>
        <w:jc w:val="both"/>
        <w:rPr>
          <w:color w:val="auto"/>
          <w:sz w:val="26"/>
          <w:szCs w:val="26"/>
        </w:rPr>
      </w:pPr>
    </w:p>
    <w:p w:rsidR="0040432E" w:rsidRPr="00C12174" w:rsidRDefault="0040432E" w:rsidP="0040432E">
      <w:pPr>
        <w:pStyle w:val="af2"/>
        <w:ind w:left="708" w:firstLine="708"/>
        <w:jc w:val="both"/>
        <w:rPr>
          <w:color w:val="auto"/>
          <w:sz w:val="26"/>
          <w:szCs w:val="26"/>
        </w:rPr>
      </w:pPr>
      <w:r w:rsidRPr="00C12174">
        <w:rPr>
          <w:color w:val="auto"/>
          <w:sz w:val="26"/>
          <w:szCs w:val="26"/>
        </w:rPr>
        <w:t xml:space="preserve">    Ресурсное обеспечение и перечень мероприятий программы за счет средств бюджета района.</w:t>
      </w:r>
    </w:p>
    <w:p w:rsidR="0040432E" w:rsidRPr="00C12174" w:rsidRDefault="0040432E" w:rsidP="0040432E">
      <w:pPr>
        <w:pStyle w:val="af2"/>
        <w:ind w:left="708"/>
        <w:rPr>
          <w:sz w:val="26"/>
          <w:szCs w:val="26"/>
        </w:rPr>
      </w:pPr>
    </w:p>
    <w:p w:rsidR="00854F50" w:rsidRPr="00C12174" w:rsidRDefault="00854F50" w:rsidP="00460AFD">
      <w:pPr>
        <w:pStyle w:val="af2"/>
        <w:ind w:left="708" w:firstLine="708"/>
        <w:jc w:val="both"/>
        <w:rPr>
          <w:color w:val="auto"/>
          <w:sz w:val="26"/>
          <w:szCs w:val="26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5492"/>
      </w:tblGrid>
      <w:tr w:rsidR="00854F50" w:rsidRPr="00C12174" w:rsidTr="00854F50">
        <w:tc>
          <w:tcPr>
            <w:tcW w:w="8897" w:type="dxa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5492" w:type="dxa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color w:val="auto"/>
                <w:sz w:val="26"/>
                <w:szCs w:val="26"/>
              </w:rPr>
            </w:pPr>
          </w:p>
        </w:tc>
      </w:tr>
    </w:tbl>
    <w:p w:rsidR="00854F50" w:rsidRPr="00C12174" w:rsidRDefault="00854F50" w:rsidP="009D17FC">
      <w:pPr>
        <w:pStyle w:val="af2"/>
        <w:ind w:firstLine="300"/>
        <w:jc w:val="both"/>
        <w:rPr>
          <w:sz w:val="26"/>
          <w:szCs w:val="26"/>
        </w:rPr>
      </w:pPr>
    </w:p>
    <w:tbl>
      <w:tblPr>
        <w:tblW w:w="14828" w:type="dxa"/>
        <w:tblLayout w:type="fixed"/>
        <w:tblLook w:val="01E0"/>
      </w:tblPr>
      <w:tblGrid>
        <w:gridCol w:w="735"/>
        <w:gridCol w:w="4300"/>
        <w:gridCol w:w="2422"/>
        <w:gridCol w:w="2552"/>
        <w:gridCol w:w="2268"/>
        <w:gridCol w:w="2551"/>
      </w:tblGrid>
      <w:tr w:rsidR="00854F50" w:rsidRPr="00C12174" w:rsidTr="00854F50">
        <w:trPr>
          <w:trHeight w:hRule="exact" w:val="519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№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п/п</w:t>
            </w:r>
          </w:p>
        </w:tc>
        <w:tc>
          <w:tcPr>
            <w:tcW w:w="4300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Ответственный исполнитель, соисполнители</w:t>
            </w:r>
          </w:p>
        </w:tc>
        <w:tc>
          <w:tcPr>
            <w:tcW w:w="97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Объем финансового обеспечения (тыс. руб.), годы</w:t>
            </w:r>
          </w:p>
        </w:tc>
      </w:tr>
      <w:tr w:rsidR="00854F50" w:rsidRPr="00C12174" w:rsidTr="00854F50">
        <w:trPr>
          <w:trHeight w:hRule="exact" w:val="492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4300" w:type="dxa"/>
            <w:vMerge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242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2019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     2020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2021</w:t>
            </w:r>
          </w:p>
        </w:tc>
        <w:tc>
          <w:tcPr>
            <w:tcW w:w="25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</w:tr>
      <w:tr w:rsidR="00854F50" w:rsidRPr="00C12174" w:rsidTr="00854F50">
        <w:trPr>
          <w:trHeight w:hRule="exact" w:val="7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4300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242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25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</w:t>
            </w:r>
          </w:p>
        </w:tc>
      </w:tr>
      <w:tr w:rsidR="00854F50" w:rsidRPr="00C12174" w:rsidTr="00854F50">
        <w:trPr>
          <w:trHeight w:hRule="exact" w:val="84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Всего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242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24476,3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22431,5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22258,2</w:t>
            </w:r>
          </w:p>
        </w:tc>
        <w:tc>
          <w:tcPr>
            <w:tcW w:w="25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69166,0</w:t>
            </w:r>
          </w:p>
        </w:tc>
      </w:tr>
      <w:tr w:rsidR="00854F50" w:rsidRPr="00C12174" w:rsidTr="00854F50">
        <w:trPr>
          <w:trHeight w:hRule="exact" w:val="15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430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Отдел  культуры, спорта и молодежи администрации района</w:t>
            </w:r>
          </w:p>
        </w:tc>
        <w:tc>
          <w:tcPr>
            <w:tcW w:w="242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24476,3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22431,5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22258,2</w:t>
            </w:r>
          </w:p>
        </w:tc>
        <w:tc>
          <w:tcPr>
            <w:tcW w:w="25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69166,0</w:t>
            </w:r>
          </w:p>
        </w:tc>
      </w:tr>
    </w:tbl>
    <w:p w:rsidR="00854F50" w:rsidRPr="00C12174" w:rsidRDefault="00854F50" w:rsidP="009D17FC">
      <w:pPr>
        <w:pStyle w:val="af2"/>
        <w:ind w:firstLine="300"/>
        <w:jc w:val="both"/>
        <w:rPr>
          <w:sz w:val="26"/>
          <w:szCs w:val="26"/>
        </w:rPr>
      </w:pPr>
    </w:p>
    <w:p w:rsidR="0040432E" w:rsidRPr="00C12174" w:rsidRDefault="00B26A29" w:rsidP="0040432E">
      <w:pPr>
        <w:pStyle w:val="af2"/>
        <w:ind w:firstLine="708"/>
        <w:jc w:val="both"/>
        <w:rPr>
          <w:rFonts w:cstheme="minorBidi"/>
          <w:b/>
          <w:spacing w:val="-1"/>
          <w:sz w:val="26"/>
          <w:szCs w:val="26"/>
        </w:rPr>
      </w:pPr>
      <w:r w:rsidRPr="00C12174">
        <w:rPr>
          <w:sz w:val="26"/>
          <w:szCs w:val="26"/>
        </w:rPr>
        <w:t>1</w:t>
      </w:r>
      <w:r w:rsidR="00235C43" w:rsidRPr="00C12174">
        <w:rPr>
          <w:sz w:val="26"/>
          <w:szCs w:val="26"/>
        </w:rPr>
        <w:t>.4</w:t>
      </w:r>
      <w:r w:rsidR="00096FD9">
        <w:rPr>
          <w:sz w:val="26"/>
          <w:szCs w:val="26"/>
        </w:rPr>
        <w:t>6</w:t>
      </w:r>
      <w:r w:rsidR="003622BE" w:rsidRPr="00C12174">
        <w:rPr>
          <w:sz w:val="26"/>
          <w:szCs w:val="26"/>
        </w:rPr>
        <w:t>.</w:t>
      </w:r>
      <w:r w:rsidR="00096FD9">
        <w:rPr>
          <w:sz w:val="26"/>
          <w:szCs w:val="26"/>
        </w:rPr>
        <w:t xml:space="preserve"> </w:t>
      </w:r>
      <w:r w:rsidR="00854F50" w:rsidRPr="00C12174">
        <w:rPr>
          <w:sz w:val="26"/>
          <w:szCs w:val="26"/>
        </w:rPr>
        <w:t>Таблицу приложения 11 к программе</w:t>
      </w:r>
      <w:r w:rsidR="00765197">
        <w:rPr>
          <w:sz w:val="26"/>
          <w:szCs w:val="26"/>
        </w:rPr>
        <w:t xml:space="preserve"> </w:t>
      </w:r>
      <w:r w:rsidR="00854F50" w:rsidRPr="00C12174">
        <w:rPr>
          <w:sz w:val="26"/>
          <w:szCs w:val="26"/>
        </w:rPr>
        <w:t>изложить  в следующей редакции:</w:t>
      </w:r>
    </w:p>
    <w:p w:rsidR="0040432E" w:rsidRPr="00C12174" w:rsidRDefault="0040432E" w:rsidP="0040432E">
      <w:pPr>
        <w:pStyle w:val="af2"/>
        <w:ind w:firstLine="708"/>
        <w:jc w:val="both"/>
        <w:rPr>
          <w:rFonts w:cstheme="minorBidi"/>
          <w:b/>
          <w:spacing w:val="-1"/>
          <w:sz w:val="26"/>
          <w:szCs w:val="26"/>
        </w:rPr>
      </w:pPr>
    </w:p>
    <w:p w:rsidR="0040432E" w:rsidRPr="00C12174" w:rsidRDefault="0040432E" w:rsidP="0040432E">
      <w:pPr>
        <w:pStyle w:val="af2"/>
        <w:ind w:firstLine="708"/>
        <w:jc w:val="center"/>
        <w:rPr>
          <w:b/>
          <w:sz w:val="26"/>
          <w:szCs w:val="26"/>
        </w:rPr>
      </w:pPr>
      <w:r w:rsidRPr="00C12174">
        <w:rPr>
          <w:b/>
          <w:sz w:val="26"/>
          <w:szCs w:val="26"/>
        </w:rPr>
        <w:t>Прогнозная (справочная) оценка расходов бюджета района, федерального бюджета, областного бюджета,  юридических лиц на реализацию целей программы</w:t>
      </w:r>
    </w:p>
    <w:p w:rsidR="00854F50" w:rsidRPr="00C12174" w:rsidRDefault="00854F50" w:rsidP="009D17FC">
      <w:pPr>
        <w:pStyle w:val="af2"/>
        <w:ind w:firstLine="708"/>
        <w:jc w:val="both"/>
        <w:rPr>
          <w:sz w:val="26"/>
          <w:szCs w:val="26"/>
        </w:rPr>
      </w:pPr>
    </w:p>
    <w:p w:rsidR="00460AFD" w:rsidRDefault="00460AFD" w:rsidP="009D17FC">
      <w:pPr>
        <w:pStyle w:val="af2"/>
        <w:ind w:firstLine="708"/>
        <w:jc w:val="both"/>
        <w:rPr>
          <w:sz w:val="26"/>
          <w:szCs w:val="26"/>
        </w:rPr>
      </w:pPr>
    </w:p>
    <w:p w:rsidR="00096FD9" w:rsidRPr="00C12174" w:rsidRDefault="00096FD9" w:rsidP="009D17FC">
      <w:pPr>
        <w:pStyle w:val="af2"/>
        <w:ind w:firstLine="708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="99" w:tblpY="54"/>
        <w:tblW w:w="0" w:type="auto"/>
        <w:tblLayout w:type="fixed"/>
        <w:tblLook w:val="01E0"/>
      </w:tblPr>
      <w:tblGrid>
        <w:gridCol w:w="750"/>
        <w:gridCol w:w="7"/>
        <w:gridCol w:w="3769"/>
        <w:gridCol w:w="2043"/>
        <w:gridCol w:w="2268"/>
        <w:gridCol w:w="2410"/>
        <w:gridCol w:w="2835"/>
      </w:tblGrid>
      <w:tr w:rsidR="00235C43" w:rsidRPr="00C12174" w:rsidTr="00096FD9">
        <w:trPr>
          <w:trHeight w:hRule="exact" w:val="584"/>
        </w:trPr>
        <w:tc>
          <w:tcPr>
            <w:tcW w:w="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lastRenderedPageBreak/>
              <w:t>№</w:t>
            </w:r>
          </w:p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п/п</w:t>
            </w:r>
          </w:p>
        </w:tc>
        <w:tc>
          <w:tcPr>
            <w:tcW w:w="3769" w:type="dxa"/>
            <w:vMerge w:val="restart"/>
            <w:tcBorders>
              <w:top w:val="single" w:sz="4" w:space="0" w:color="auto"/>
              <w:left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Источники средств</w:t>
            </w:r>
          </w:p>
        </w:tc>
        <w:tc>
          <w:tcPr>
            <w:tcW w:w="9556" w:type="dxa"/>
            <w:gridSpan w:val="4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235C43" w:rsidRPr="00C12174" w:rsidTr="009A6014">
        <w:trPr>
          <w:trHeight w:hRule="exact" w:val="492"/>
        </w:trPr>
        <w:tc>
          <w:tcPr>
            <w:tcW w:w="7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769" w:type="dxa"/>
            <w:vMerge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2019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2021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</w:tr>
      <w:tr w:rsidR="00235C43" w:rsidRPr="00C12174" w:rsidTr="009A6014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</w:t>
            </w:r>
          </w:p>
        </w:tc>
      </w:tr>
      <w:tr w:rsidR="00235C43" w:rsidRPr="00C12174" w:rsidTr="009A6014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31338,2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24579,0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24405,7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80322,9</w:t>
            </w:r>
          </w:p>
        </w:tc>
      </w:tr>
      <w:tr w:rsidR="00235C43" w:rsidRPr="00C12174" w:rsidTr="009A6014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096FD9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Б</w:t>
            </w:r>
            <w:r w:rsidR="00235C43" w:rsidRPr="00C12174">
              <w:rPr>
                <w:sz w:val="26"/>
                <w:szCs w:val="26"/>
                <w:lang w:val="en-US"/>
              </w:rPr>
              <w:t>юджет</w:t>
            </w:r>
            <w:r>
              <w:rPr>
                <w:sz w:val="26"/>
                <w:szCs w:val="26"/>
              </w:rPr>
              <w:t xml:space="preserve"> </w:t>
            </w:r>
            <w:r w:rsidR="00235C43" w:rsidRPr="00C12174">
              <w:rPr>
                <w:sz w:val="26"/>
                <w:szCs w:val="26"/>
                <w:lang w:val="en-US"/>
              </w:rPr>
              <w:t>района</w:t>
            </w: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24476,3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22431,5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22258,2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61166,0</w:t>
            </w:r>
          </w:p>
        </w:tc>
      </w:tr>
      <w:tr w:rsidR="00235C43" w:rsidRPr="00C12174" w:rsidTr="009A6014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096FD9" w:rsidP="009A6014">
            <w:pPr>
              <w:pStyle w:val="af2"/>
              <w:ind w:firstLine="300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Ф</w:t>
            </w:r>
            <w:r w:rsidR="00235C43" w:rsidRPr="00C12174">
              <w:rPr>
                <w:sz w:val="26"/>
                <w:szCs w:val="26"/>
                <w:lang w:val="en-US"/>
              </w:rPr>
              <w:t>едеральный</w:t>
            </w:r>
            <w:r>
              <w:rPr>
                <w:sz w:val="26"/>
                <w:szCs w:val="26"/>
              </w:rPr>
              <w:t xml:space="preserve"> </w:t>
            </w:r>
            <w:r w:rsidR="00235C43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1197,5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1197,5</w:t>
            </w:r>
          </w:p>
        </w:tc>
      </w:tr>
      <w:tr w:rsidR="00235C43" w:rsidRPr="00C12174" w:rsidTr="009A6014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096FD9" w:rsidP="009A6014">
            <w:pPr>
              <w:pStyle w:val="af2"/>
              <w:ind w:firstLine="300"/>
              <w:jc w:val="both"/>
              <w:rPr>
                <w:sz w:val="26"/>
                <w:szCs w:val="26"/>
                <w:lang w:val="en-US"/>
              </w:rPr>
            </w:pPr>
            <w:r w:rsidRPr="00C12174">
              <w:rPr>
                <w:sz w:val="26"/>
                <w:szCs w:val="26"/>
                <w:lang w:val="en-US"/>
              </w:rPr>
              <w:t>О</w:t>
            </w:r>
            <w:r w:rsidR="00235C43" w:rsidRPr="00C12174">
              <w:rPr>
                <w:sz w:val="26"/>
                <w:szCs w:val="26"/>
                <w:lang w:val="en-US"/>
              </w:rPr>
              <w:t>бластной</w:t>
            </w:r>
            <w:r>
              <w:rPr>
                <w:sz w:val="26"/>
                <w:szCs w:val="26"/>
              </w:rPr>
              <w:t xml:space="preserve"> </w:t>
            </w:r>
            <w:r w:rsidR="00235C43" w:rsidRPr="00C12174">
              <w:rPr>
                <w:sz w:val="26"/>
                <w:szCs w:val="26"/>
                <w:lang w:val="en-US"/>
              </w:rPr>
              <w:t>бюджет</w:t>
            </w: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5664,4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2147,5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2147,5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9959,4</w:t>
            </w:r>
          </w:p>
        </w:tc>
      </w:tr>
      <w:tr w:rsidR="00235C43" w:rsidRPr="00C12174" w:rsidTr="009A6014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C43" w:rsidRPr="00C12174" w:rsidRDefault="00235C43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235C43" w:rsidRPr="00C12174" w:rsidRDefault="00096FD9" w:rsidP="009A6014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  <w:lang w:val="en-US"/>
              </w:rPr>
              <w:t>Ю</w:t>
            </w:r>
            <w:r w:rsidR="00235C43" w:rsidRPr="00C12174">
              <w:rPr>
                <w:sz w:val="26"/>
                <w:szCs w:val="26"/>
                <w:lang w:val="en-US"/>
              </w:rPr>
              <w:t>ридические</w:t>
            </w:r>
            <w:r>
              <w:rPr>
                <w:sz w:val="26"/>
                <w:szCs w:val="26"/>
              </w:rPr>
              <w:t xml:space="preserve"> </w:t>
            </w:r>
            <w:r w:rsidR="00235C43" w:rsidRPr="00C12174">
              <w:rPr>
                <w:sz w:val="26"/>
                <w:szCs w:val="26"/>
                <w:lang w:val="en-US"/>
              </w:rPr>
              <w:t>лица</w:t>
            </w: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35C43" w:rsidRPr="00C12174" w:rsidRDefault="00235C43" w:rsidP="00096FD9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9A6014" w:rsidRPr="00C12174" w:rsidTr="009A6014">
        <w:tblPrEx>
          <w:tblBorders>
            <w:top w:val="single" w:sz="4" w:space="0" w:color="auto"/>
          </w:tblBorders>
          <w:tblLook w:val="0000"/>
        </w:tblPrEx>
        <w:trPr>
          <w:trHeight w:val="100"/>
        </w:trPr>
        <w:tc>
          <w:tcPr>
            <w:tcW w:w="14082" w:type="dxa"/>
            <w:gridSpan w:val="7"/>
          </w:tcPr>
          <w:p w:rsidR="009A6014" w:rsidRPr="00C12174" w:rsidRDefault="009A6014" w:rsidP="009A6014">
            <w:pPr>
              <w:pStyle w:val="af2"/>
              <w:jc w:val="both"/>
              <w:rPr>
                <w:sz w:val="26"/>
                <w:szCs w:val="26"/>
              </w:rPr>
            </w:pPr>
          </w:p>
        </w:tc>
      </w:tr>
    </w:tbl>
    <w:p w:rsidR="00854F50" w:rsidRPr="00C12174" w:rsidRDefault="00460AFD" w:rsidP="009D17FC">
      <w:pPr>
        <w:pStyle w:val="af2"/>
        <w:ind w:firstLine="300"/>
        <w:jc w:val="both"/>
        <w:rPr>
          <w:sz w:val="26"/>
          <w:szCs w:val="26"/>
        </w:rPr>
      </w:pPr>
      <w:r w:rsidRPr="00C12174">
        <w:rPr>
          <w:sz w:val="26"/>
          <w:szCs w:val="26"/>
        </w:rPr>
        <w:t>1</w:t>
      </w:r>
      <w:r w:rsidR="00235C43" w:rsidRPr="00C12174">
        <w:rPr>
          <w:sz w:val="26"/>
          <w:szCs w:val="26"/>
        </w:rPr>
        <w:t>.4</w:t>
      </w:r>
      <w:r w:rsidR="00096FD9">
        <w:rPr>
          <w:sz w:val="26"/>
          <w:szCs w:val="26"/>
        </w:rPr>
        <w:t>7</w:t>
      </w:r>
      <w:r w:rsidR="003622BE" w:rsidRPr="00C12174">
        <w:rPr>
          <w:sz w:val="26"/>
          <w:szCs w:val="26"/>
        </w:rPr>
        <w:t>.</w:t>
      </w:r>
      <w:r w:rsidR="00357122" w:rsidRPr="00C12174">
        <w:rPr>
          <w:sz w:val="26"/>
          <w:szCs w:val="26"/>
        </w:rPr>
        <w:t xml:space="preserve"> Строки</w:t>
      </w:r>
      <w:bookmarkStart w:id="0" w:name="_GoBack"/>
      <w:bookmarkEnd w:id="0"/>
      <w:r w:rsidR="00096FD9">
        <w:rPr>
          <w:sz w:val="26"/>
          <w:szCs w:val="26"/>
        </w:rPr>
        <w:t xml:space="preserve"> </w:t>
      </w:r>
      <w:r w:rsidR="0040432E" w:rsidRPr="00C12174">
        <w:rPr>
          <w:sz w:val="26"/>
          <w:szCs w:val="26"/>
        </w:rPr>
        <w:t>1,5,8,10,12,14,15</w:t>
      </w:r>
      <w:r w:rsidR="00357122" w:rsidRPr="00C12174">
        <w:rPr>
          <w:sz w:val="26"/>
          <w:szCs w:val="26"/>
        </w:rPr>
        <w:t xml:space="preserve"> таблицы</w:t>
      </w:r>
      <w:r w:rsidR="00854F50" w:rsidRPr="00C12174">
        <w:rPr>
          <w:sz w:val="26"/>
          <w:szCs w:val="26"/>
        </w:rPr>
        <w:t xml:space="preserve"> приложения 12 к программе</w:t>
      </w:r>
      <w:r w:rsidR="00765197">
        <w:rPr>
          <w:sz w:val="26"/>
          <w:szCs w:val="26"/>
        </w:rPr>
        <w:t xml:space="preserve"> </w:t>
      </w:r>
      <w:r w:rsidR="00854F50" w:rsidRPr="00C12174">
        <w:rPr>
          <w:sz w:val="26"/>
          <w:szCs w:val="26"/>
        </w:rPr>
        <w:t>изложить  в следующей редакции:</w:t>
      </w:r>
    </w:p>
    <w:p w:rsidR="00B463A3" w:rsidRPr="00C12174" w:rsidRDefault="00B463A3" w:rsidP="009D17FC">
      <w:pPr>
        <w:pStyle w:val="af2"/>
        <w:ind w:firstLine="300"/>
        <w:jc w:val="both"/>
        <w:rPr>
          <w:sz w:val="26"/>
          <w:szCs w:val="26"/>
        </w:rPr>
      </w:pPr>
    </w:p>
    <w:tbl>
      <w:tblPr>
        <w:tblW w:w="14670" w:type="dxa"/>
        <w:tblLayout w:type="fixed"/>
        <w:tblLook w:val="01E0"/>
      </w:tblPr>
      <w:tblGrid>
        <w:gridCol w:w="31"/>
        <w:gridCol w:w="29"/>
        <w:gridCol w:w="9"/>
        <w:gridCol w:w="710"/>
        <w:gridCol w:w="1999"/>
        <w:gridCol w:w="3246"/>
        <w:gridCol w:w="2409"/>
        <w:gridCol w:w="1560"/>
        <w:gridCol w:w="1701"/>
        <w:gridCol w:w="1704"/>
        <w:gridCol w:w="1272"/>
      </w:tblGrid>
      <w:tr w:rsidR="00854F50" w:rsidRPr="00C12174" w:rsidTr="00B26A29">
        <w:trPr>
          <w:trHeight w:hRule="exact" w:val="661"/>
        </w:trPr>
        <w:tc>
          <w:tcPr>
            <w:tcW w:w="7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№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п/п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Статус</w:t>
            </w:r>
          </w:p>
        </w:tc>
        <w:tc>
          <w:tcPr>
            <w:tcW w:w="324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Источники ресурсного обеспечения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Оценка расходов (тыс.руб),годы</w:t>
            </w:r>
          </w:p>
        </w:tc>
      </w:tr>
      <w:tr w:rsidR="00854F50" w:rsidRPr="00C12174" w:rsidTr="00B26A29">
        <w:trPr>
          <w:trHeight w:hRule="exact" w:val="1562"/>
        </w:trPr>
        <w:tc>
          <w:tcPr>
            <w:tcW w:w="77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2021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всего</w:t>
            </w:r>
          </w:p>
        </w:tc>
      </w:tr>
      <w:tr w:rsidR="00854F50" w:rsidRPr="00C12174" w:rsidTr="00B26A29">
        <w:trPr>
          <w:trHeight w:hRule="exact" w:val="384"/>
        </w:trPr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</w:t>
            </w:r>
          </w:p>
        </w:tc>
      </w:tr>
      <w:tr w:rsidR="00854F50" w:rsidRPr="00C12174" w:rsidTr="00765197">
        <w:trPr>
          <w:trHeight w:hRule="exact" w:val="618"/>
        </w:trPr>
        <w:tc>
          <w:tcPr>
            <w:tcW w:w="7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A6014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324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Развитие культуры Усть – Кубинского муниципального района на 2019- 2021 годы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31338,2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24579,0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24405,7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80322,9</w:t>
            </w:r>
          </w:p>
        </w:tc>
      </w:tr>
      <w:tr w:rsidR="00854F50" w:rsidRPr="00C12174" w:rsidTr="00765197">
        <w:trPr>
          <w:trHeight w:hRule="exact" w:val="698"/>
        </w:trPr>
        <w:tc>
          <w:tcPr>
            <w:tcW w:w="779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24476,3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22431,5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22258,2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69166,0</w:t>
            </w:r>
          </w:p>
        </w:tc>
      </w:tr>
      <w:tr w:rsidR="00854F50" w:rsidRPr="00C12174" w:rsidTr="00B26A29">
        <w:trPr>
          <w:trHeight w:hRule="exact" w:val="656"/>
        </w:trPr>
        <w:tc>
          <w:tcPr>
            <w:tcW w:w="779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1197,5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1197,5</w:t>
            </w:r>
          </w:p>
        </w:tc>
      </w:tr>
      <w:tr w:rsidR="00854F50" w:rsidRPr="00C12174" w:rsidTr="00B26A29">
        <w:trPr>
          <w:trHeight w:hRule="exact" w:val="653"/>
        </w:trPr>
        <w:tc>
          <w:tcPr>
            <w:tcW w:w="779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5664,4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2147,5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2147,5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9959,4</w:t>
            </w:r>
          </w:p>
        </w:tc>
      </w:tr>
      <w:tr w:rsidR="00854F50" w:rsidRPr="00C12174" w:rsidTr="00B26A29">
        <w:trPr>
          <w:trHeight w:hRule="exact" w:val="704"/>
        </w:trPr>
        <w:tc>
          <w:tcPr>
            <w:tcW w:w="77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765197">
        <w:trPr>
          <w:gridBefore w:val="1"/>
          <w:wBefore w:w="31" w:type="dxa"/>
          <w:trHeight w:hRule="exact" w:val="694"/>
        </w:trPr>
        <w:tc>
          <w:tcPr>
            <w:tcW w:w="7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</w:p>
        </w:tc>
        <w:tc>
          <w:tcPr>
            <w:tcW w:w="1999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A6014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Подпрограмма 2</w:t>
            </w:r>
          </w:p>
        </w:tc>
        <w:tc>
          <w:tcPr>
            <w:tcW w:w="3246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Библиотечно- информационное обслуживание населения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6408,8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6572,6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6572,6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19554,0</w:t>
            </w:r>
          </w:p>
        </w:tc>
      </w:tr>
      <w:tr w:rsidR="00854F50" w:rsidRPr="00C12174" w:rsidTr="00765197">
        <w:trPr>
          <w:gridBefore w:val="1"/>
          <w:wBefore w:w="31" w:type="dxa"/>
          <w:trHeight w:hRule="exact" w:val="734"/>
        </w:trPr>
        <w:tc>
          <w:tcPr>
            <w:tcW w:w="748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бюджета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5701,8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6000,0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6000,0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17701,8</w:t>
            </w:r>
          </w:p>
        </w:tc>
      </w:tr>
      <w:tr w:rsidR="00854F50" w:rsidRPr="00C12174" w:rsidTr="00B26A29">
        <w:trPr>
          <w:gridBefore w:val="1"/>
          <w:wBefore w:w="31" w:type="dxa"/>
          <w:trHeight w:hRule="exact" w:val="734"/>
        </w:trPr>
        <w:tc>
          <w:tcPr>
            <w:tcW w:w="748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12,5</w:t>
            </w:r>
          </w:p>
        </w:tc>
      </w:tr>
      <w:tr w:rsidR="00854F50" w:rsidRPr="00C12174" w:rsidTr="00B26A29">
        <w:trPr>
          <w:gridBefore w:val="1"/>
          <w:wBefore w:w="31" w:type="dxa"/>
          <w:trHeight w:hRule="exact" w:val="710"/>
        </w:trPr>
        <w:tc>
          <w:tcPr>
            <w:tcW w:w="748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694,5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572,6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572,6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1839,7</w:t>
            </w:r>
          </w:p>
        </w:tc>
      </w:tr>
      <w:tr w:rsidR="00854F50" w:rsidRPr="00C12174" w:rsidTr="00B26A29">
        <w:trPr>
          <w:gridBefore w:val="1"/>
          <w:wBefore w:w="31" w:type="dxa"/>
          <w:trHeight w:hRule="exact" w:val="720"/>
        </w:trPr>
        <w:tc>
          <w:tcPr>
            <w:tcW w:w="74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2"/>
          <w:wBefore w:w="60" w:type="dxa"/>
          <w:trHeight w:hRule="exact" w:val="392"/>
        </w:trPr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Основное мероприятие 2.3.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Комплектование книжных фондов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36,2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36,2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</w:tr>
      <w:tr w:rsidR="00854F50" w:rsidRPr="00C12174" w:rsidTr="00B26A29">
        <w:trPr>
          <w:gridBefore w:val="2"/>
          <w:wBefore w:w="60" w:type="dxa"/>
          <w:trHeight w:hRule="exact" w:val="482"/>
        </w:trPr>
        <w:tc>
          <w:tcPr>
            <w:tcW w:w="71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1,8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1,8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</w:tr>
      <w:tr w:rsidR="00854F50" w:rsidRPr="00C12174" w:rsidTr="00B26A29">
        <w:trPr>
          <w:gridBefore w:val="2"/>
          <w:wBefore w:w="60" w:type="dxa"/>
          <w:trHeight w:hRule="exact" w:val="735"/>
        </w:trPr>
        <w:tc>
          <w:tcPr>
            <w:tcW w:w="71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12,5</w:t>
            </w:r>
          </w:p>
        </w:tc>
      </w:tr>
      <w:tr w:rsidR="00854F50" w:rsidRPr="00C12174" w:rsidTr="00B26A29">
        <w:trPr>
          <w:gridBefore w:val="2"/>
          <w:wBefore w:w="60" w:type="dxa"/>
          <w:trHeight w:hRule="exact" w:val="647"/>
        </w:trPr>
        <w:tc>
          <w:tcPr>
            <w:tcW w:w="71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21,9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21,9</w:t>
            </w:r>
          </w:p>
        </w:tc>
      </w:tr>
      <w:tr w:rsidR="00854F50" w:rsidRPr="00C12174" w:rsidTr="00B26A29">
        <w:trPr>
          <w:gridBefore w:val="2"/>
          <w:wBefore w:w="60" w:type="dxa"/>
          <w:trHeight w:hRule="exact" w:val="556"/>
        </w:trPr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58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Подпрограмма 3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Организация</w:t>
            </w:r>
          </w:p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досуга и обеспечение жителей района услугами </w:t>
            </w:r>
            <w:r w:rsidRPr="00C12174">
              <w:rPr>
                <w:sz w:val="26"/>
                <w:szCs w:val="26"/>
              </w:rPr>
              <w:lastRenderedPageBreak/>
              <w:t>организаций культуры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lastRenderedPageBreak/>
              <w:t>всего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3622BE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16336,6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9787,6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9514,3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622BE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35638,5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482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бюджета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622BE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10849,5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8956,5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8683,2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622BE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28489,2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776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622BE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622BE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644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622BE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4302,1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831,1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831,1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622BE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5964,3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73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4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12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Основное мероприятие 3.2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Материально- техническое</w:t>
            </w:r>
          </w:p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оснащение и</w:t>
            </w:r>
            <w:r w:rsidR="003622BE" w:rsidRPr="00C12174">
              <w:rPr>
                <w:sz w:val="26"/>
                <w:szCs w:val="26"/>
              </w:rPr>
              <w:t xml:space="preserve"> капитальный </w:t>
            </w:r>
            <w:r w:rsidRPr="00C12174">
              <w:rPr>
                <w:sz w:val="26"/>
                <w:szCs w:val="26"/>
              </w:rPr>
              <w:t xml:space="preserve"> ремонт</w:t>
            </w:r>
          </w:p>
          <w:p w:rsidR="00854F50" w:rsidRPr="00C12174" w:rsidRDefault="003622BE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учреждений</w:t>
            </w:r>
            <w:r w:rsidR="00854F50" w:rsidRPr="00C12174">
              <w:rPr>
                <w:sz w:val="26"/>
                <w:szCs w:val="26"/>
              </w:rPr>
              <w:t xml:space="preserve"> культуры досугового  типа.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4504,5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4504,5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482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бюджета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74,5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743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1185,0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697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3245,0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3245,0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389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4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 14</w:t>
            </w:r>
          </w:p>
        </w:tc>
        <w:tc>
          <w:tcPr>
            <w:tcW w:w="1999" w:type="dxa"/>
            <w:vMerge w:val="restart"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Основное мероприятие 3.4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Государственная поддержка  лучших сельских учреждений культуры района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всего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482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бюджета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636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572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10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566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37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15</w:t>
            </w:r>
          </w:p>
        </w:tc>
        <w:tc>
          <w:tcPr>
            <w:tcW w:w="1999" w:type="dxa"/>
            <w:vMerge w:val="restart"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Основное мероприятие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3.5.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Государственная поддержка лучших</w:t>
            </w:r>
          </w:p>
          <w:p w:rsidR="00854F50" w:rsidRPr="00C12174" w:rsidRDefault="00854F50" w:rsidP="00460AFD">
            <w:pPr>
              <w:pStyle w:val="af2"/>
              <w:ind w:firstLine="300"/>
              <w:jc w:val="center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 xml:space="preserve">работников сельских  учреждений культуры </w:t>
            </w:r>
            <w:r w:rsidRPr="00C12174">
              <w:rPr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lastRenderedPageBreak/>
              <w:t>всего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3732D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482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бюджета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642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федеральный</w:t>
            </w:r>
          </w:p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670"/>
        </w:trPr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5E3B5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5E3B5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5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</w:tr>
      <w:tr w:rsidR="00854F50" w:rsidRPr="00C12174" w:rsidTr="00B26A29">
        <w:trPr>
          <w:gridBefore w:val="3"/>
          <w:wBefore w:w="69" w:type="dxa"/>
          <w:trHeight w:hRule="exact" w:val="566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5E3B5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854F50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54F50" w:rsidRPr="00C12174" w:rsidRDefault="005E3B5D" w:rsidP="009D17FC">
            <w:pPr>
              <w:pStyle w:val="af2"/>
              <w:ind w:firstLine="300"/>
              <w:jc w:val="both"/>
              <w:rPr>
                <w:sz w:val="26"/>
                <w:szCs w:val="26"/>
              </w:rPr>
            </w:pPr>
            <w:r w:rsidRPr="00C12174">
              <w:rPr>
                <w:sz w:val="26"/>
                <w:szCs w:val="26"/>
              </w:rPr>
              <w:t>0</w:t>
            </w:r>
            <w:r w:rsidR="00854F50" w:rsidRPr="00C12174">
              <w:rPr>
                <w:sz w:val="26"/>
                <w:szCs w:val="26"/>
              </w:rPr>
              <w:t>0,0</w:t>
            </w:r>
          </w:p>
        </w:tc>
      </w:tr>
    </w:tbl>
    <w:p w:rsidR="00BC3C92" w:rsidRPr="00C12174" w:rsidRDefault="00BC3C92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C12174" w:rsidRDefault="00B463A3" w:rsidP="009D17FC">
      <w:pPr>
        <w:pStyle w:val="af2"/>
        <w:jc w:val="both"/>
        <w:rPr>
          <w:color w:val="000000" w:themeColor="text1"/>
          <w:sz w:val="26"/>
          <w:szCs w:val="26"/>
        </w:rPr>
      </w:pPr>
      <w:r w:rsidRPr="00C12174">
        <w:rPr>
          <w:color w:val="000000" w:themeColor="text1"/>
          <w:sz w:val="26"/>
          <w:szCs w:val="26"/>
        </w:rPr>
        <w:tab/>
        <w:t>2</w:t>
      </w:r>
      <w:r w:rsidR="006F45EB" w:rsidRPr="00C12174">
        <w:rPr>
          <w:color w:val="000000" w:themeColor="text1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1A5E41" w:rsidRPr="00C12174" w:rsidRDefault="001A5E41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1A5E41" w:rsidRPr="00C12174" w:rsidRDefault="001A5E41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A17B7B" w:rsidRPr="00C12174" w:rsidRDefault="00A17B7B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A17B7B" w:rsidRPr="00C12174" w:rsidRDefault="00A17B7B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65197" w:rsidRPr="00992D53" w:rsidTr="001B11BB">
        <w:tc>
          <w:tcPr>
            <w:tcW w:w="4785" w:type="dxa"/>
          </w:tcPr>
          <w:p w:rsidR="00765197" w:rsidRPr="00992D53" w:rsidRDefault="00765197" w:rsidP="001B11BB">
            <w:pPr>
              <w:rPr>
                <w:sz w:val="26"/>
                <w:szCs w:val="26"/>
              </w:rPr>
            </w:pPr>
            <w:r w:rsidRPr="00992D53">
              <w:rPr>
                <w:sz w:val="26"/>
                <w:szCs w:val="26"/>
              </w:rPr>
              <w:t>Временно исполняющий полномочия руководителя администрации района</w:t>
            </w:r>
            <w:r>
              <w:rPr>
                <w:sz w:val="26"/>
                <w:szCs w:val="26"/>
              </w:rPr>
              <w:t xml:space="preserve">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765197" w:rsidRDefault="00765197" w:rsidP="001B11BB">
            <w:pPr>
              <w:rPr>
                <w:sz w:val="26"/>
                <w:szCs w:val="26"/>
              </w:rPr>
            </w:pPr>
          </w:p>
          <w:p w:rsidR="00765197" w:rsidRDefault="00765197" w:rsidP="001B11BB">
            <w:pPr>
              <w:rPr>
                <w:sz w:val="26"/>
                <w:szCs w:val="26"/>
              </w:rPr>
            </w:pPr>
          </w:p>
          <w:p w:rsidR="00765197" w:rsidRDefault="00765197" w:rsidP="001B11BB">
            <w:pPr>
              <w:rPr>
                <w:sz w:val="26"/>
                <w:szCs w:val="26"/>
              </w:rPr>
            </w:pPr>
          </w:p>
          <w:p w:rsidR="00765197" w:rsidRDefault="00765197" w:rsidP="001B11BB">
            <w:pPr>
              <w:rPr>
                <w:sz w:val="26"/>
                <w:szCs w:val="26"/>
              </w:rPr>
            </w:pPr>
          </w:p>
          <w:p w:rsidR="00765197" w:rsidRDefault="00765197" w:rsidP="001B11BB">
            <w:pPr>
              <w:rPr>
                <w:sz w:val="26"/>
                <w:szCs w:val="26"/>
              </w:rPr>
            </w:pPr>
          </w:p>
          <w:p w:rsidR="00765197" w:rsidRPr="00992D53" w:rsidRDefault="00765197" w:rsidP="007651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</w:t>
            </w: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                   Е.Б. Комарова</w:t>
            </w:r>
          </w:p>
        </w:tc>
      </w:tr>
    </w:tbl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  <w:sectPr w:rsidR="00464B45" w:rsidSect="009D17FC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464B45" w:rsidRPr="008B3143" w:rsidRDefault="00464B45" w:rsidP="00464B45">
      <w:pPr>
        <w:pStyle w:val="a9"/>
        <w:jc w:val="center"/>
        <w:rPr>
          <w:sz w:val="26"/>
          <w:szCs w:val="26"/>
        </w:rPr>
      </w:pPr>
      <w:r w:rsidRPr="008B3143">
        <w:rPr>
          <w:sz w:val="26"/>
          <w:szCs w:val="26"/>
        </w:rPr>
        <w:lastRenderedPageBreak/>
        <w:t>Уведомление</w:t>
      </w:r>
    </w:p>
    <w:p w:rsidR="00464B45" w:rsidRDefault="00464B45" w:rsidP="00464B45">
      <w:pPr>
        <w:pStyle w:val="a9"/>
        <w:jc w:val="center"/>
        <w:rPr>
          <w:sz w:val="26"/>
          <w:szCs w:val="26"/>
        </w:rPr>
      </w:pPr>
      <w:r w:rsidRPr="008B3143">
        <w:rPr>
          <w:sz w:val="26"/>
          <w:szCs w:val="26"/>
        </w:rPr>
        <w:t>о проведении общественного обсуждения</w:t>
      </w:r>
    </w:p>
    <w:p w:rsidR="00464B45" w:rsidRDefault="00464B45" w:rsidP="00464B45">
      <w:pPr>
        <w:pStyle w:val="a9"/>
        <w:jc w:val="center"/>
        <w:rPr>
          <w:sz w:val="26"/>
          <w:szCs w:val="26"/>
        </w:rPr>
      </w:pPr>
    </w:p>
    <w:p w:rsidR="00464B45" w:rsidRPr="008B3143" w:rsidRDefault="00464B45" w:rsidP="00464B45">
      <w:pPr>
        <w:pStyle w:val="a9"/>
        <w:jc w:val="center"/>
        <w:rPr>
          <w:sz w:val="26"/>
          <w:szCs w:val="26"/>
        </w:rPr>
      </w:pPr>
    </w:p>
    <w:p w:rsidR="00464B45" w:rsidRPr="008B3143" w:rsidRDefault="00464B45" w:rsidP="00464B45">
      <w:pPr>
        <w:pStyle w:val="a9"/>
        <w:ind w:firstLine="708"/>
        <w:jc w:val="both"/>
        <w:rPr>
          <w:sz w:val="26"/>
          <w:szCs w:val="26"/>
        </w:rPr>
      </w:pPr>
      <w:r w:rsidRPr="008B3143">
        <w:rPr>
          <w:sz w:val="26"/>
          <w:szCs w:val="26"/>
        </w:rPr>
        <w:t>Проекта  постановления администрации района  ««О внесении изменений в  постанов</w:t>
      </w:r>
      <w:r>
        <w:rPr>
          <w:sz w:val="26"/>
          <w:szCs w:val="26"/>
        </w:rPr>
        <w:t>ление администрации района от 29.12.2018</w:t>
      </w:r>
      <w:r w:rsidRPr="008B314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1282</w:t>
      </w:r>
      <w:r w:rsidRPr="008B3143">
        <w:rPr>
          <w:sz w:val="26"/>
          <w:szCs w:val="26"/>
        </w:rPr>
        <w:t xml:space="preserve"> «О муниципальной программе «Развитие культуры Усть–Кубинского района на </w:t>
      </w:r>
      <w:r>
        <w:rPr>
          <w:sz w:val="26"/>
          <w:szCs w:val="26"/>
        </w:rPr>
        <w:t>2019-2021</w:t>
      </w:r>
      <w:r w:rsidRPr="008B3143">
        <w:rPr>
          <w:sz w:val="26"/>
          <w:szCs w:val="26"/>
        </w:rPr>
        <w:t xml:space="preserve"> годы»</w:t>
      </w:r>
      <w:r>
        <w:rPr>
          <w:sz w:val="26"/>
          <w:szCs w:val="26"/>
        </w:rPr>
        <w:t>.</w:t>
      </w:r>
    </w:p>
    <w:p w:rsidR="00464B45" w:rsidRPr="008B3143" w:rsidRDefault="00464B45" w:rsidP="00464B45">
      <w:pPr>
        <w:pStyle w:val="a9"/>
        <w:ind w:firstLine="708"/>
        <w:jc w:val="both"/>
        <w:rPr>
          <w:sz w:val="26"/>
          <w:szCs w:val="26"/>
        </w:rPr>
      </w:pPr>
      <w:r w:rsidRPr="008B3143">
        <w:rPr>
          <w:sz w:val="26"/>
          <w:szCs w:val="26"/>
        </w:rPr>
        <w:t xml:space="preserve">Проект документа разработан отделом культуры, спорта и молодежи администрации Усть-Кубинского муниципального района и будет размещен на официальном сайте администрации Усть-Кубинского муниципального района на 15 календарных дней: с </w:t>
      </w:r>
      <w:r>
        <w:rPr>
          <w:sz w:val="26"/>
          <w:szCs w:val="26"/>
        </w:rPr>
        <w:t>05.04</w:t>
      </w:r>
      <w:r w:rsidRPr="008B3143">
        <w:rPr>
          <w:sz w:val="26"/>
          <w:szCs w:val="26"/>
        </w:rPr>
        <w:t xml:space="preserve">.2019 года по </w:t>
      </w:r>
      <w:r>
        <w:rPr>
          <w:sz w:val="26"/>
          <w:szCs w:val="26"/>
        </w:rPr>
        <w:t>19</w:t>
      </w:r>
      <w:r w:rsidRPr="008B3143">
        <w:rPr>
          <w:sz w:val="26"/>
          <w:szCs w:val="26"/>
        </w:rPr>
        <w:t>.</w:t>
      </w:r>
      <w:r>
        <w:rPr>
          <w:sz w:val="26"/>
          <w:szCs w:val="26"/>
        </w:rPr>
        <w:t>04</w:t>
      </w:r>
      <w:r w:rsidRPr="008B3143">
        <w:rPr>
          <w:sz w:val="26"/>
          <w:szCs w:val="26"/>
        </w:rPr>
        <w:t xml:space="preserve">.2019 года с целью общественного обсуждения. </w:t>
      </w:r>
    </w:p>
    <w:p w:rsidR="00464B45" w:rsidRPr="008B3143" w:rsidRDefault="00464B45" w:rsidP="00464B45">
      <w:pPr>
        <w:pStyle w:val="a9"/>
        <w:ind w:firstLine="708"/>
        <w:jc w:val="both"/>
        <w:rPr>
          <w:sz w:val="26"/>
          <w:szCs w:val="26"/>
        </w:rPr>
      </w:pPr>
      <w:r w:rsidRPr="008B3143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с.Устье, ул. Октябрьская, д.8, каб. № 28, тел/факс 8(81753) 2-22-49, электронная почта: ustkultura@yandex.ru. </w:t>
      </w:r>
    </w:p>
    <w:p w:rsidR="00464B45" w:rsidRPr="008B3143" w:rsidRDefault="00464B45" w:rsidP="00464B45">
      <w:pPr>
        <w:pStyle w:val="a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B3143">
        <w:rPr>
          <w:sz w:val="26"/>
          <w:szCs w:val="26"/>
        </w:rPr>
        <w:t>Контактное лицо: Бурина Ирина Николаевна – главный инспектор отдела культуры, спорта и молодежи администрации Усть-Кубинского муниципального района.</w:t>
      </w:r>
    </w:p>
    <w:p w:rsidR="00464B45" w:rsidRPr="008B3143" w:rsidRDefault="00464B45" w:rsidP="00464B45"/>
    <w:p w:rsidR="00464B45" w:rsidRDefault="00464B45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Pr="003C0132" w:rsidRDefault="00BE10FD" w:rsidP="00BE10FD">
      <w:pPr>
        <w:pStyle w:val="a9"/>
        <w:jc w:val="center"/>
        <w:rPr>
          <w:sz w:val="26"/>
          <w:szCs w:val="26"/>
        </w:rPr>
      </w:pPr>
      <w:r w:rsidRPr="003C0132">
        <w:rPr>
          <w:sz w:val="26"/>
          <w:szCs w:val="26"/>
        </w:rPr>
        <w:lastRenderedPageBreak/>
        <w:t>Пояснительная записка</w:t>
      </w:r>
    </w:p>
    <w:p w:rsidR="00BE10FD" w:rsidRPr="003C0132" w:rsidRDefault="00BE10FD" w:rsidP="00BE10FD">
      <w:pPr>
        <w:pStyle w:val="a9"/>
        <w:jc w:val="center"/>
        <w:rPr>
          <w:sz w:val="26"/>
          <w:szCs w:val="26"/>
        </w:rPr>
      </w:pPr>
      <w:r w:rsidRPr="003C0132">
        <w:rPr>
          <w:sz w:val="26"/>
          <w:szCs w:val="26"/>
        </w:rPr>
        <w:t>к проекту  постановления администрации района</w:t>
      </w:r>
    </w:p>
    <w:p w:rsidR="00BE10FD" w:rsidRPr="00BE10FD" w:rsidRDefault="00BE10FD" w:rsidP="00BE10FD">
      <w:pPr>
        <w:pStyle w:val="a9"/>
        <w:jc w:val="center"/>
        <w:rPr>
          <w:b/>
          <w:sz w:val="26"/>
          <w:szCs w:val="26"/>
        </w:rPr>
      </w:pPr>
    </w:p>
    <w:p w:rsidR="00BE10FD" w:rsidRPr="00BE10FD" w:rsidRDefault="00BE10FD" w:rsidP="00BE10FD">
      <w:pPr>
        <w:pStyle w:val="a9"/>
        <w:ind w:firstLine="708"/>
        <w:jc w:val="both"/>
        <w:rPr>
          <w:sz w:val="26"/>
          <w:szCs w:val="26"/>
        </w:rPr>
      </w:pPr>
      <w:r w:rsidRPr="00BE10FD">
        <w:rPr>
          <w:sz w:val="26"/>
          <w:szCs w:val="26"/>
        </w:rPr>
        <w:t>«О внесении изменений в  постановление администрации района от 29.12.2018 № 1282 «О муниципальной программе «Развитие культуры Усть–Кубинского района на 2019-2021 годы»</w:t>
      </w:r>
    </w:p>
    <w:p w:rsidR="00BE10FD" w:rsidRPr="00BE10FD" w:rsidRDefault="00BE10FD" w:rsidP="00BE10FD">
      <w:pPr>
        <w:pStyle w:val="a9"/>
        <w:ind w:firstLine="708"/>
        <w:jc w:val="both"/>
        <w:rPr>
          <w:sz w:val="26"/>
          <w:szCs w:val="26"/>
        </w:rPr>
      </w:pPr>
      <w:r w:rsidRPr="00BE10FD">
        <w:rPr>
          <w:sz w:val="26"/>
          <w:szCs w:val="26"/>
        </w:rPr>
        <w:t>Проект  постановления администрации района «О внесении изменений в  постановление администрации района от 29.12.2018 № 1282 «О муниципальной пр</w:t>
      </w:r>
      <w:r w:rsidR="00322885">
        <w:rPr>
          <w:sz w:val="26"/>
          <w:szCs w:val="26"/>
        </w:rPr>
        <w:t>ограмме «Развитие культуры Усть</w:t>
      </w:r>
      <w:r w:rsidRPr="00BE10FD">
        <w:rPr>
          <w:sz w:val="26"/>
          <w:szCs w:val="26"/>
        </w:rPr>
        <w:t>-Кубинского района на 2016-2018 годы»   разработан с целью:</w:t>
      </w:r>
    </w:p>
    <w:p w:rsidR="00BE10FD" w:rsidRPr="00BE10FD" w:rsidRDefault="00BE10FD" w:rsidP="00BE10FD">
      <w:pPr>
        <w:pStyle w:val="a9"/>
        <w:ind w:firstLine="708"/>
        <w:jc w:val="both"/>
        <w:rPr>
          <w:sz w:val="26"/>
          <w:szCs w:val="26"/>
        </w:rPr>
      </w:pPr>
      <w:r w:rsidRPr="00BE10FD">
        <w:rPr>
          <w:sz w:val="26"/>
          <w:szCs w:val="26"/>
        </w:rPr>
        <w:t>- недопущения образования кредиторской задолженности по заработной плате к начислениям на выплаты по оплате труда работников к общему объему расходов.</w:t>
      </w:r>
    </w:p>
    <w:p w:rsidR="00BE10FD" w:rsidRPr="00BE10FD" w:rsidRDefault="00BE10FD" w:rsidP="00BE10FD">
      <w:pPr>
        <w:pStyle w:val="a9"/>
        <w:jc w:val="both"/>
        <w:rPr>
          <w:sz w:val="26"/>
          <w:szCs w:val="26"/>
        </w:rPr>
      </w:pPr>
      <w:r w:rsidRPr="00BE10FD">
        <w:rPr>
          <w:sz w:val="26"/>
          <w:szCs w:val="26"/>
        </w:rPr>
        <w:tab/>
        <w:t xml:space="preserve"> Проект постановления «О внесении изменений в  постановление администрации района от 29.12.2018 № 1282  «О муниципальной программе «Развитие культуры Усть–Кубинского района на 2019-2021 годы» будет принят  в новой редакции с внесенными изменениями в соответствии с утвержденным постановлением</w:t>
      </w: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BE10FD" w:rsidRDefault="00BE10FD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p w:rsidR="00765197" w:rsidRPr="00DE268E" w:rsidRDefault="00765197" w:rsidP="00765197">
      <w:pPr>
        <w:pStyle w:val="a9"/>
        <w:jc w:val="center"/>
        <w:rPr>
          <w:b/>
          <w:sz w:val="26"/>
          <w:szCs w:val="26"/>
        </w:rPr>
      </w:pPr>
      <w:r w:rsidRPr="00DE268E">
        <w:rPr>
          <w:b/>
          <w:sz w:val="26"/>
          <w:szCs w:val="26"/>
        </w:rPr>
        <w:t>СВОДНЫЙ ОТЧЕТ</w:t>
      </w:r>
    </w:p>
    <w:p w:rsidR="00765197" w:rsidRPr="00DE268E" w:rsidRDefault="00765197" w:rsidP="00765197">
      <w:pPr>
        <w:pStyle w:val="a9"/>
        <w:jc w:val="center"/>
        <w:rPr>
          <w:b/>
          <w:sz w:val="26"/>
          <w:szCs w:val="26"/>
        </w:rPr>
      </w:pPr>
      <w:r w:rsidRPr="00DE268E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765197" w:rsidRPr="00DE268E" w:rsidRDefault="00765197" w:rsidP="00765197">
      <w:pPr>
        <w:pStyle w:val="a9"/>
        <w:jc w:val="center"/>
        <w:rPr>
          <w:sz w:val="26"/>
          <w:szCs w:val="26"/>
        </w:rPr>
      </w:pPr>
      <w:r w:rsidRPr="00DE268E">
        <w:rPr>
          <w:sz w:val="26"/>
          <w:szCs w:val="26"/>
        </w:rPr>
        <w:t>Проекта  постановления администрации района</w:t>
      </w:r>
    </w:p>
    <w:p w:rsidR="00765197" w:rsidRPr="00DE268E" w:rsidRDefault="00765197" w:rsidP="00765197">
      <w:pPr>
        <w:pStyle w:val="a9"/>
        <w:jc w:val="center"/>
        <w:rPr>
          <w:sz w:val="26"/>
          <w:szCs w:val="26"/>
        </w:rPr>
      </w:pPr>
      <w:r w:rsidRPr="00DE268E">
        <w:rPr>
          <w:sz w:val="26"/>
          <w:szCs w:val="26"/>
        </w:rPr>
        <w:t>«О внесении изменений в  постановление администрации района</w:t>
      </w:r>
    </w:p>
    <w:p w:rsidR="00765197" w:rsidRPr="00DE268E" w:rsidRDefault="00765197" w:rsidP="00765197">
      <w:pPr>
        <w:pStyle w:val="a9"/>
        <w:jc w:val="center"/>
        <w:rPr>
          <w:sz w:val="26"/>
          <w:szCs w:val="26"/>
        </w:rPr>
      </w:pPr>
      <w:r>
        <w:rPr>
          <w:sz w:val="26"/>
          <w:szCs w:val="26"/>
        </w:rPr>
        <w:t>от 29.12.2018</w:t>
      </w:r>
      <w:r w:rsidRPr="00DE268E">
        <w:rPr>
          <w:sz w:val="26"/>
          <w:szCs w:val="26"/>
        </w:rPr>
        <w:t xml:space="preserve">  № </w:t>
      </w:r>
      <w:r>
        <w:rPr>
          <w:sz w:val="26"/>
          <w:szCs w:val="26"/>
        </w:rPr>
        <w:t>1282</w:t>
      </w:r>
      <w:r w:rsidRPr="00DE268E">
        <w:rPr>
          <w:sz w:val="26"/>
          <w:szCs w:val="26"/>
        </w:rPr>
        <w:t xml:space="preserve">  «О муниципальной программе «Развитие культуры Усть–Кубинского района на </w:t>
      </w:r>
      <w:r>
        <w:rPr>
          <w:sz w:val="26"/>
          <w:szCs w:val="26"/>
        </w:rPr>
        <w:t>2019-2021</w:t>
      </w:r>
      <w:r w:rsidRPr="00DE268E">
        <w:rPr>
          <w:sz w:val="26"/>
          <w:szCs w:val="26"/>
        </w:rPr>
        <w:t xml:space="preserve"> годы»</w:t>
      </w:r>
    </w:p>
    <w:p w:rsidR="00765197" w:rsidRPr="00DE268E" w:rsidRDefault="00765197" w:rsidP="00765197">
      <w:pPr>
        <w:pStyle w:val="a9"/>
        <w:jc w:val="center"/>
        <w:rPr>
          <w:sz w:val="26"/>
          <w:szCs w:val="26"/>
        </w:rPr>
      </w:pPr>
    </w:p>
    <w:p w:rsidR="00765197" w:rsidRPr="00DE268E" w:rsidRDefault="00765197" w:rsidP="00765197">
      <w:pPr>
        <w:pStyle w:val="a9"/>
        <w:rPr>
          <w:sz w:val="26"/>
          <w:szCs w:val="26"/>
        </w:rPr>
      </w:pPr>
    </w:p>
    <w:p w:rsidR="00765197" w:rsidRPr="00DE268E" w:rsidRDefault="00765197" w:rsidP="00765197">
      <w:pPr>
        <w:pStyle w:val="a9"/>
        <w:ind w:firstLine="708"/>
        <w:rPr>
          <w:sz w:val="26"/>
          <w:szCs w:val="26"/>
        </w:rPr>
      </w:pPr>
      <w:r w:rsidRPr="00DE268E">
        <w:rPr>
          <w:sz w:val="26"/>
          <w:szCs w:val="26"/>
        </w:rPr>
        <w:t>Проект решения разработан отделом  культуры, спорта и молодежи</w:t>
      </w:r>
      <w:r>
        <w:rPr>
          <w:sz w:val="26"/>
          <w:szCs w:val="26"/>
        </w:rPr>
        <w:t xml:space="preserve"> </w:t>
      </w:r>
      <w:r w:rsidRPr="00DE268E">
        <w:rPr>
          <w:sz w:val="26"/>
          <w:szCs w:val="26"/>
        </w:rPr>
        <w:t>администрации Усть-Кубинского муниципального района</w:t>
      </w:r>
    </w:p>
    <w:p w:rsidR="00765197" w:rsidRPr="00DE268E" w:rsidRDefault="00765197" w:rsidP="00765197">
      <w:pPr>
        <w:pStyle w:val="a9"/>
        <w:rPr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765197" w:rsidRPr="00DE268E" w:rsidTr="001B11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97" w:rsidRPr="00DE268E" w:rsidRDefault="00765197" w:rsidP="001B11BB">
            <w:pPr>
              <w:pStyle w:val="a9"/>
              <w:rPr>
                <w:sz w:val="26"/>
                <w:szCs w:val="26"/>
              </w:rPr>
            </w:pPr>
            <w:r w:rsidRPr="00DE268E">
              <w:rPr>
                <w:sz w:val="26"/>
                <w:szCs w:val="26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97" w:rsidRPr="00DE268E" w:rsidRDefault="00765197" w:rsidP="001B11BB">
            <w:pPr>
              <w:pStyle w:val="a9"/>
              <w:rPr>
                <w:sz w:val="26"/>
                <w:szCs w:val="26"/>
              </w:rPr>
            </w:pPr>
            <w:r w:rsidRPr="00DE268E">
              <w:rPr>
                <w:sz w:val="26"/>
                <w:szCs w:val="26"/>
              </w:rPr>
              <w:t>Дата поступления замечаний, предложений к проекту документа стратегического планирования Усть-Кубинского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97" w:rsidRPr="00DE268E" w:rsidRDefault="00765197" w:rsidP="001B11BB">
            <w:pPr>
              <w:pStyle w:val="a9"/>
              <w:rPr>
                <w:sz w:val="26"/>
                <w:szCs w:val="26"/>
              </w:rPr>
            </w:pPr>
            <w:r w:rsidRPr="00DE268E">
              <w:rPr>
                <w:sz w:val="26"/>
                <w:szCs w:val="26"/>
              </w:rPr>
              <w:t>Замечания и предложения к проекту документа стратегического планирования Усть-Кубинского 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97" w:rsidRPr="00DE268E" w:rsidRDefault="00765197" w:rsidP="001B11BB">
            <w:pPr>
              <w:pStyle w:val="a9"/>
              <w:rPr>
                <w:sz w:val="26"/>
                <w:szCs w:val="26"/>
              </w:rPr>
            </w:pPr>
            <w:r w:rsidRPr="00DE268E">
              <w:rPr>
                <w:sz w:val="26"/>
                <w:szCs w:val="26"/>
              </w:rPr>
              <w:t>Позиция органа, ответственного за разработку документа стратегического планирования Усть-Кубинского муниципального района, с ее обоснованием</w:t>
            </w:r>
          </w:p>
        </w:tc>
      </w:tr>
      <w:tr w:rsidR="00765197" w:rsidRPr="00DE268E" w:rsidTr="001B11BB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97" w:rsidRPr="00DE268E" w:rsidRDefault="00765197" w:rsidP="001B11BB">
            <w:pPr>
              <w:pStyle w:val="a9"/>
              <w:rPr>
                <w:sz w:val="26"/>
                <w:szCs w:val="26"/>
              </w:rPr>
            </w:pPr>
            <w:r w:rsidRPr="00DE268E">
              <w:rPr>
                <w:sz w:val="26"/>
                <w:szCs w:val="26"/>
              </w:rPr>
              <w:t xml:space="preserve">Замечаний и предложений по  проекту документа стратегического планирования  </w:t>
            </w:r>
          </w:p>
          <w:p w:rsidR="00765197" w:rsidRPr="00DE268E" w:rsidRDefault="00765197" w:rsidP="001B11BB">
            <w:pPr>
              <w:pStyle w:val="a9"/>
              <w:rPr>
                <w:sz w:val="26"/>
                <w:szCs w:val="26"/>
              </w:rPr>
            </w:pPr>
            <w:r w:rsidRPr="00DE268E">
              <w:rPr>
                <w:sz w:val="26"/>
                <w:szCs w:val="26"/>
              </w:rPr>
              <w:t>не поступило</w:t>
            </w:r>
          </w:p>
        </w:tc>
      </w:tr>
    </w:tbl>
    <w:p w:rsidR="00765197" w:rsidRPr="00DE268E" w:rsidRDefault="00765197" w:rsidP="00765197">
      <w:pPr>
        <w:pStyle w:val="a9"/>
        <w:rPr>
          <w:sz w:val="26"/>
          <w:szCs w:val="26"/>
        </w:rPr>
      </w:pPr>
    </w:p>
    <w:p w:rsidR="00765197" w:rsidRPr="00DE268E" w:rsidRDefault="00765197" w:rsidP="00765197">
      <w:pPr>
        <w:pStyle w:val="a9"/>
        <w:rPr>
          <w:sz w:val="26"/>
          <w:szCs w:val="26"/>
        </w:rPr>
      </w:pPr>
    </w:p>
    <w:p w:rsidR="00765197" w:rsidRDefault="00765197" w:rsidP="00765197">
      <w:pPr>
        <w:pStyle w:val="a9"/>
        <w:rPr>
          <w:sz w:val="26"/>
          <w:szCs w:val="26"/>
        </w:rPr>
      </w:pPr>
      <w:r>
        <w:rPr>
          <w:sz w:val="26"/>
          <w:szCs w:val="26"/>
        </w:rPr>
        <w:t>22.04</w:t>
      </w:r>
      <w:r w:rsidRPr="00DE268E">
        <w:rPr>
          <w:sz w:val="26"/>
          <w:szCs w:val="26"/>
        </w:rPr>
        <w:t xml:space="preserve">.2019   </w:t>
      </w:r>
    </w:p>
    <w:p w:rsidR="00765197" w:rsidRDefault="00765197" w:rsidP="00765197">
      <w:pPr>
        <w:pStyle w:val="a9"/>
        <w:rPr>
          <w:sz w:val="26"/>
          <w:szCs w:val="26"/>
        </w:rPr>
      </w:pPr>
    </w:p>
    <w:p w:rsidR="00765197" w:rsidRPr="007C1678" w:rsidRDefault="00765197" w:rsidP="00765197">
      <w:pPr>
        <w:pStyle w:val="a9"/>
        <w:rPr>
          <w:sz w:val="26"/>
          <w:szCs w:val="26"/>
        </w:rPr>
      </w:pPr>
      <w:r w:rsidRPr="007C1678">
        <w:rPr>
          <w:sz w:val="26"/>
          <w:szCs w:val="26"/>
        </w:rPr>
        <w:t>Главный инспектор отдела культуры,</w:t>
      </w:r>
    </w:p>
    <w:p w:rsidR="00765197" w:rsidRPr="007C1678" w:rsidRDefault="00765197" w:rsidP="00765197">
      <w:pPr>
        <w:pStyle w:val="a9"/>
        <w:rPr>
          <w:sz w:val="26"/>
          <w:szCs w:val="26"/>
        </w:rPr>
      </w:pPr>
      <w:r w:rsidRPr="007C1678">
        <w:rPr>
          <w:sz w:val="26"/>
          <w:szCs w:val="26"/>
        </w:rPr>
        <w:t>спорта и молодежи</w:t>
      </w:r>
    </w:p>
    <w:p w:rsidR="00765197" w:rsidRPr="007C1678" w:rsidRDefault="00765197" w:rsidP="00765197">
      <w:pPr>
        <w:pStyle w:val="a9"/>
        <w:rPr>
          <w:sz w:val="26"/>
          <w:szCs w:val="26"/>
        </w:rPr>
      </w:pPr>
      <w:r w:rsidRPr="007C1678">
        <w:rPr>
          <w:sz w:val="26"/>
          <w:szCs w:val="26"/>
        </w:rPr>
        <w:t xml:space="preserve">администрации района                                                                 </w:t>
      </w:r>
      <w:r>
        <w:rPr>
          <w:sz w:val="26"/>
          <w:szCs w:val="26"/>
        </w:rPr>
        <w:t xml:space="preserve">      </w:t>
      </w:r>
      <w:r w:rsidRPr="007C1678">
        <w:rPr>
          <w:sz w:val="26"/>
          <w:szCs w:val="26"/>
        </w:rPr>
        <w:t>И.Б.</w:t>
      </w:r>
      <w:r>
        <w:rPr>
          <w:sz w:val="26"/>
          <w:szCs w:val="26"/>
        </w:rPr>
        <w:t>Бурина</w:t>
      </w:r>
    </w:p>
    <w:p w:rsidR="00765197" w:rsidRPr="007C1678" w:rsidRDefault="00765197" w:rsidP="00765197">
      <w:pPr>
        <w:rPr>
          <w:sz w:val="26"/>
          <w:szCs w:val="26"/>
        </w:rPr>
      </w:pPr>
    </w:p>
    <w:p w:rsidR="00765197" w:rsidRPr="00C12174" w:rsidRDefault="00765197" w:rsidP="009D17FC">
      <w:pPr>
        <w:pStyle w:val="af2"/>
        <w:jc w:val="both"/>
        <w:rPr>
          <w:color w:val="000000" w:themeColor="text1"/>
          <w:sz w:val="26"/>
          <w:szCs w:val="26"/>
        </w:rPr>
      </w:pPr>
    </w:p>
    <w:sectPr w:rsidR="00765197" w:rsidRPr="00C12174" w:rsidSect="00464B45">
      <w:type w:val="continuous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2E1" w:rsidRDefault="00AF32E1">
      <w:r>
        <w:separator/>
      </w:r>
    </w:p>
  </w:endnote>
  <w:endnote w:type="continuationSeparator" w:id="1">
    <w:p w:rsidR="00AF32E1" w:rsidRDefault="00AF3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937"/>
      <w:docPartObj>
        <w:docPartGallery w:val="Page Numbers (Bottom of Page)"/>
        <w:docPartUnique/>
      </w:docPartObj>
    </w:sdtPr>
    <w:sdtContent>
      <w:p w:rsidR="003C0132" w:rsidRDefault="001B56A2">
        <w:pPr>
          <w:pStyle w:val="afd"/>
          <w:jc w:val="right"/>
        </w:pPr>
        <w:fldSimple w:instr=" PAGE   \* MERGEFORMAT ">
          <w:r w:rsidR="00765197">
            <w:rPr>
              <w:noProof/>
            </w:rPr>
            <w:t>1</w:t>
          </w:r>
        </w:fldSimple>
      </w:p>
    </w:sdtContent>
  </w:sdt>
  <w:p w:rsidR="00AF32E1" w:rsidRDefault="00AF32E1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2E1" w:rsidRDefault="00AF32E1">
      <w:r>
        <w:separator/>
      </w:r>
    </w:p>
  </w:footnote>
  <w:footnote w:type="continuationSeparator" w:id="1">
    <w:p w:rsidR="00AF32E1" w:rsidRDefault="00AF32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10"/>
    <w:multiLevelType w:val="singleLevel"/>
    <w:tmpl w:val="00000010"/>
    <w:name w:val="WW8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1"/>
    <w:multiLevelType w:val="singleLevel"/>
    <w:tmpl w:val="00000011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4B76446E"/>
    <w:multiLevelType w:val="hybridMultilevel"/>
    <w:tmpl w:val="D99E1C82"/>
    <w:lvl w:ilvl="0" w:tplc="FE0CDB0E">
      <w:start w:val="1"/>
      <w:numFmt w:val="bullet"/>
      <w:lvlText w:val="-"/>
      <w:lvlJc w:val="left"/>
      <w:pPr>
        <w:ind w:left="103" w:hanging="316"/>
      </w:pPr>
      <w:rPr>
        <w:rFonts w:ascii="Times New Roman" w:eastAsia="Times New Roman" w:hAnsi="Times New Roman" w:hint="default"/>
        <w:sz w:val="28"/>
        <w:szCs w:val="28"/>
      </w:rPr>
    </w:lvl>
    <w:lvl w:ilvl="1" w:tplc="6BDC317C">
      <w:start w:val="1"/>
      <w:numFmt w:val="bullet"/>
      <w:lvlText w:val="•"/>
      <w:lvlJc w:val="left"/>
      <w:pPr>
        <w:ind w:left="668" w:hanging="316"/>
      </w:pPr>
      <w:rPr>
        <w:rFonts w:hint="default"/>
      </w:rPr>
    </w:lvl>
    <w:lvl w:ilvl="2" w:tplc="EC0E7EA6">
      <w:start w:val="1"/>
      <w:numFmt w:val="bullet"/>
      <w:lvlText w:val="•"/>
      <w:lvlJc w:val="left"/>
      <w:pPr>
        <w:ind w:left="1234" w:hanging="316"/>
      </w:pPr>
      <w:rPr>
        <w:rFonts w:hint="default"/>
      </w:rPr>
    </w:lvl>
    <w:lvl w:ilvl="3" w:tplc="4BB48B3C">
      <w:start w:val="1"/>
      <w:numFmt w:val="bullet"/>
      <w:lvlText w:val="•"/>
      <w:lvlJc w:val="left"/>
      <w:pPr>
        <w:ind w:left="1799" w:hanging="316"/>
      </w:pPr>
      <w:rPr>
        <w:rFonts w:hint="default"/>
      </w:rPr>
    </w:lvl>
    <w:lvl w:ilvl="4" w:tplc="E7985116">
      <w:start w:val="1"/>
      <w:numFmt w:val="bullet"/>
      <w:lvlText w:val="•"/>
      <w:lvlJc w:val="left"/>
      <w:pPr>
        <w:ind w:left="2365" w:hanging="316"/>
      </w:pPr>
      <w:rPr>
        <w:rFonts w:hint="default"/>
      </w:rPr>
    </w:lvl>
    <w:lvl w:ilvl="5" w:tplc="0F220812">
      <w:start w:val="1"/>
      <w:numFmt w:val="bullet"/>
      <w:lvlText w:val="•"/>
      <w:lvlJc w:val="left"/>
      <w:pPr>
        <w:ind w:left="2930" w:hanging="316"/>
      </w:pPr>
      <w:rPr>
        <w:rFonts w:hint="default"/>
      </w:rPr>
    </w:lvl>
    <w:lvl w:ilvl="6" w:tplc="E1529094">
      <w:start w:val="1"/>
      <w:numFmt w:val="bullet"/>
      <w:lvlText w:val="•"/>
      <w:lvlJc w:val="left"/>
      <w:pPr>
        <w:ind w:left="3496" w:hanging="316"/>
      </w:pPr>
      <w:rPr>
        <w:rFonts w:hint="default"/>
      </w:rPr>
    </w:lvl>
    <w:lvl w:ilvl="7" w:tplc="FF0E8698">
      <w:start w:val="1"/>
      <w:numFmt w:val="bullet"/>
      <w:lvlText w:val="•"/>
      <w:lvlJc w:val="left"/>
      <w:pPr>
        <w:ind w:left="4061" w:hanging="316"/>
      </w:pPr>
      <w:rPr>
        <w:rFonts w:hint="default"/>
      </w:rPr>
    </w:lvl>
    <w:lvl w:ilvl="8" w:tplc="0EB2452A">
      <w:start w:val="1"/>
      <w:numFmt w:val="bullet"/>
      <w:lvlText w:val="•"/>
      <w:lvlJc w:val="left"/>
      <w:pPr>
        <w:ind w:left="4627" w:hanging="316"/>
      </w:pPr>
      <w:rPr>
        <w:rFonts w:hint="default"/>
      </w:rPr>
    </w:lvl>
  </w:abstractNum>
  <w:num w:numId="1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74BB2"/>
    <w:rsid w:val="00005C3F"/>
    <w:rsid w:val="0001722A"/>
    <w:rsid w:val="00020ED6"/>
    <w:rsid w:val="00024FFD"/>
    <w:rsid w:val="0003146F"/>
    <w:rsid w:val="000470F0"/>
    <w:rsid w:val="00061192"/>
    <w:rsid w:val="000732DF"/>
    <w:rsid w:val="00073DD8"/>
    <w:rsid w:val="00077CCC"/>
    <w:rsid w:val="0009014C"/>
    <w:rsid w:val="00096FD9"/>
    <w:rsid w:val="000B3021"/>
    <w:rsid w:val="000C302A"/>
    <w:rsid w:val="000C51BF"/>
    <w:rsid w:val="000C61D7"/>
    <w:rsid w:val="000C724B"/>
    <w:rsid w:val="000D53AC"/>
    <w:rsid w:val="000E3DC4"/>
    <w:rsid w:val="00107B98"/>
    <w:rsid w:val="00111502"/>
    <w:rsid w:val="0011189A"/>
    <w:rsid w:val="00115790"/>
    <w:rsid w:val="0013585C"/>
    <w:rsid w:val="00142519"/>
    <w:rsid w:val="001617B6"/>
    <w:rsid w:val="001706F3"/>
    <w:rsid w:val="00172CDF"/>
    <w:rsid w:val="00172E7D"/>
    <w:rsid w:val="00190D50"/>
    <w:rsid w:val="00192BCD"/>
    <w:rsid w:val="001974FB"/>
    <w:rsid w:val="001A4C49"/>
    <w:rsid w:val="001A5E41"/>
    <w:rsid w:val="001B2074"/>
    <w:rsid w:val="001B56A2"/>
    <w:rsid w:val="001C1C10"/>
    <w:rsid w:val="001E10DB"/>
    <w:rsid w:val="001F4250"/>
    <w:rsid w:val="00211BAC"/>
    <w:rsid w:val="00214B0B"/>
    <w:rsid w:val="0022199C"/>
    <w:rsid w:val="00235C43"/>
    <w:rsid w:val="002403A2"/>
    <w:rsid w:val="00241115"/>
    <w:rsid w:val="00257F73"/>
    <w:rsid w:val="002645C4"/>
    <w:rsid w:val="00275E66"/>
    <w:rsid w:val="002937CA"/>
    <w:rsid w:val="002A3B8A"/>
    <w:rsid w:val="002B5C8F"/>
    <w:rsid w:val="002B6A41"/>
    <w:rsid w:val="002C0998"/>
    <w:rsid w:val="002C1C66"/>
    <w:rsid w:val="002E2B88"/>
    <w:rsid w:val="002E7065"/>
    <w:rsid w:val="002F2865"/>
    <w:rsid w:val="00307D78"/>
    <w:rsid w:val="00316E2C"/>
    <w:rsid w:val="00322885"/>
    <w:rsid w:val="00335E72"/>
    <w:rsid w:val="003376CC"/>
    <w:rsid w:val="00337AD9"/>
    <w:rsid w:val="00344967"/>
    <w:rsid w:val="00354321"/>
    <w:rsid w:val="00357122"/>
    <w:rsid w:val="003622BE"/>
    <w:rsid w:val="00362FBA"/>
    <w:rsid w:val="003648DA"/>
    <w:rsid w:val="00370BFD"/>
    <w:rsid w:val="003732DD"/>
    <w:rsid w:val="0038039C"/>
    <w:rsid w:val="003805ED"/>
    <w:rsid w:val="00382342"/>
    <w:rsid w:val="003852DD"/>
    <w:rsid w:val="003854CC"/>
    <w:rsid w:val="00390FBD"/>
    <w:rsid w:val="003B0786"/>
    <w:rsid w:val="003C0132"/>
    <w:rsid w:val="003C1B70"/>
    <w:rsid w:val="003C2F35"/>
    <w:rsid w:val="003E247B"/>
    <w:rsid w:val="003E7FD1"/>
    <w:rsid w:val="003F0B05"/>
    <w:rsid w:val="003F2FCA"/>
    <w:rsid w:val="0040432E"/>
    <w:rsid w:val="00415FD1"/>
    <w:rsid w:val="00416A25"/>
    <w:rsid w:val="00422E52"/>
    <w:rsid w:val="00423F50"/>
    <w:rsid w:val="00442C87"/>
    <w:rsid w:val="00443BF1"/>
    <w:rsid w:val="00445B23"/>
    <w:rsid w:val="004514A5"/>
    <w:rsid w:val="00460AFD"/>
    <w:rsid w:val="00464B45"/>
    <w:rsid w:val="00473EAE"/>
    <w:rsid w:val="004827D6"/>
    <w:rsid w:val="00484E94"/>
    <w:rsid w:val="00487E61"/>
    <w:rsid w:val="00493991"/>
    <w:rsid w:val="0049419F"/>
    <w:rsid w:val="004A62A5"/>
    <w:rsid w:val="004C463B"/>
    <w:rsid w:val="004D441A"/>
    <w:rsid w:val="004F47D7"/>
    <w:rsid w:val="00501EAE"/>
    <w:rsid w:val="00505158"/>
    <w:rsid w:val="00506B8A"/>
    <w:rsid w:val="005134C5"/>
    <w:rsid w:val="005202C1"/>
    <w:rsid w:val="00520896"/>
    <w:rsid w:val="00526DB2"/>
    <w:rsid w:val="00535343"/>
    <w:rsid w:val="00541DBC"/>
    <w:rsid w:val="00545821"/>
    <w:rsid w:val="00571017"/>
    <w:rsid w:val="0057196E"/>
    <w:rsid w:val="00577EED"/>
    <w:rsid w:val="00580FF6"/>
    <w:rsid w:val="00594241"/>
    <w:rsid w:val="005A0596"/>
    <w:rsid w:val="005B012B"/>
    <w:rsid w:val="005B54C8"/>
    <w:rsid w:val="005D29A2"/>
    <w:rsid w:val="005D4CA0"/>
    <w:rsid w:val="005E3B5D"/>
    <w:rsid w:val="006025F9"/>
    <w:rsid w:val="006043FC"/>
    <w:rsid w:val="0062662D"/>
    <w:rsid w:val="00643579"/>
    <w:rsid w:val="00650CDF"/>
    <w:rsid w:val="00652EEA"/>
    <w:rsid w:val="006574C8"/>
    <w:rsid w:val="00662B9A"/>
    <w:rsid w:val="00674BB2"/>
    <w:rsid w:val="006862F8"/>
    <w:rsid w:val="006A0DF0"/>
    <w:rsid w:val="006A5314"/>
    <w:rsid w:val="006B34A9"/>
    <w:rsid w:val="006B4CF2"/>
    <w:rsid w:val="006D4180"/>
    <w:rsid w:val="006E67EA"/>
    <w:rsid w:val="006E7D97"/>
    <w:rsid w:val="006F0786"/>
    <w:rsid w:val="006F14E7"/>
    <w:rsid w:val="006F41EE"/>
    <w:rsid w:val="006F45EB"/>
    <w:rsid w:val="006F4F6E"/>
    <w:rsid w:val="00713089"/>
    <w:rsid w:val="00722E12"/>
    <w:rsid w:val="007238EF"/>
    <w:rsid w:val="00725225"/>
    <w:rsid w:val="0073575E"/>
    <w:rsid w:val="00752696"/>
    <w:rsid w:val="00755E7E"/>
    <w:rsid w:val="007605F8"/>
    <w:rsid w:val="007614C8"/>
    <w:rsid w:val="00765197"/>
    <w:rsid w:val="00772172"/>
    <w:rsid w:val="0077393A"/>
    <w:rsid w:val="007739D7"/>
    <w:rsid w:val="007756FA"/>
    <w:rsid w:val="00776323"/>
    <w:rsid w:val="0078015E"/>
    <w:rsid w:val="007B0B05"/>
    <w:rsid w:val="007C19C6"/>
    <w:rsid w:val="007D05C5"/>
    <w:rsid w:val="007D4D7B"/>
    <w:rsid w:val="007D5286"/>
    <w:rsid w:val="007E711E"/>
    <w:rsid w:val="007F6E41"/>
    <w:rsid w:val="00801C51"/>
    <w:rsid w:val="00812946"/>
    <w:rsid w:val="00823C07"/>
    <w:rsid w:val="00833919"/>
    <w:rsid w:val="00844E4A"/>
    <w:rsid w:val="00845AED"/>
    <w:rsid w:val="00852829"/>
    <w:rsid w:val="00854F50"/>
    <w:rsid w:val="008A43E9"/>
    <w:rsid w:val="008B1B76"/>
    <w:rsid w:val="008B2616"/>
    <w:rsid w:val="008B77A1"/>
    <w:rsid w:val="008C3338"/>
    <w:rsid w:val="008D09B1"/>
    <w:rsid w:val="008D349A"/>
    <w:rsid w:val="008E6C9A"/>
    <w:rsid w:val="0091455C"/>
    <w:rsid w:val="00915AF8"/>
    <w:rsid w:val="00920CA8"/>
    <w:rsid w:val="00926508"/>
    <w:rsid w:val="0092688D"/>
    <w:rsid w:val="00934795"/>
    <w:rsid w:val="009442C6"/>
    <w:rsid w:val="00944381"/>
    <w:rsid w:val="00944BFA"/>
    <w:rsid w:val="0094670E"/>
    <w:rsid w:val="00951493"/>
    <w:rsid w:val="00955B57"/>
    <w:rsid w:val="00961DCE"/>
    <w:rsid w:val="009648AA"/>
    <w:rsid w:val="00975DE5"/>
    <w:rsid w:val="009941D8"/>
    <w:rsid w:val="009A2ECA"/>
    <w:rsid w:val="009A6014"/>
    <w:rsid w:val="009B4E12"/>
    <w:rsid w:val="009B7BF4"/>
    <w:rsid w:val="009C74B0"/>
    <w:rsid w:val="009D17FC"/>
    <w:rsid w:val="009E2709"/>
    <w:rsid w:val="009F0688"/>
    <w:rsid w:val="009F3023"/>
    <w:rsid w:val="009F4932"/>
    <w:rsid w:val="009F6AD0"/>
    <w:rsid w:val="00A1365E"/>
    <w:rsid w:val="00A142C9"/>
    <w:rsid w:val="00A17B7B"/>
    <w:rsid w:val="00A24C92"/>
    <w:rsid w:val="00A40EFA"/>
    <w:rsid w:val="00A469B4"/>
    <w:rsid w:val="00A529A6"/>
    <w:rsid w:val="00A53666"/>
    <w:rsid w:val="00A60464"/>
    <w:rsid w:val="00A60B48"/>
    <w:rsid w:val="00A61700"/>
    <w:rsid w:val="00A6326F"/>
    <w:rsid w:val="00A67B4A"/>
    <w:rsid w:val="00A7382D"/>
    <w:rsid w:val="00A86BB4"/>
    <w:rsid w:val="00A9035B"/>
    <w:rsid w:val="00AB6ECD"/>
    <w:rsid w:val="00AB7263"/>
    <w:rsid w:val="00AF32E1"/>
    <w:rsid w:val="00B041F9"/>
    <w:rsid w:val="00B06199"/>
    <w:rsid w:val="00B10DFB"/>
    <w:rsid w:val="00B110BC"/>
    <w:rsid w:val="00B132A9"/>
    <w:rsid w:val="00B26A29"/>
    <w:rsid w:val="00B4470C"/>
    <w:rsid w:val="00B463A3"/>
    <w:rsid w:val="00B63DC5"/>
    <w:rsid w:val="00B665FC"/>
    <w:rsid w:val="00B7623A"/>
    <w:rsid w:val="00BA0B85"/>
    <w:rsid w:val="00BB02B3"/>
    <w:rsid w:val="00BB10CA"/>
    <w:rsid w:val="00BB284B"/>
    <w:rsid w:val="00BB5C5D"/>
    <w:rsid w:val="00BC3C92"/>
    <w:rsid w:val="00BC4F3C"/>
    <w:rsid w:val="00BD70A2"/>
    <w:rsid w:val="00BE10FD"/>
    <w:rsid w:val="00BE45A7"/>
    <w:rsid w:val="00C00687"/>
    <w:rsid w:val="00C12174"/>
    <w:rsid w:val="00C14296"/>
    <w:rsid w:val="00C30BDD"/>
    <w:rsid w:val="00C3291F"/>
    <w:rsid w:val="00C32933"/>
    <w:rsid w:val="00C44E63"/>
    <w:rsid w:val="00C474B0"/>
    <w:rsid w:val="00C611EE"/>
    <w:rsid w:val="00C76F17"/>
    <w:rsid w:val="00C77261"/>
    <w:rsid w:val="00CA1BAC"/>
    <w:rsid w:val="00CB3A05"/>
    <w:rsid w:val="00CD6078"/>
    <w:rsid w:val="00D12ED7"/>
    <w:rsid w:val="00D41606"/>
    <w:rsid w:val="00D457F1"/>
    <w:rsid w:val="00D473FD"/>
    <w:rsid w:val="00D71B59"/>
    <w:rsid w:val="00D75DE4"/>
    <w:rsid w:val="00D7620E"/>
    <w:rsid w:val="00D8743F"/>
    <w:rsid w:val="00D9748D"/>
    <w:rsid w:val="00D97F51"/>
    <w:rsid w:val="00DA7131"/>
    <w:rsid w:val="00DB6730"/>
    <w:rsid w:val="00DD7FDF"/>
    <w:rsid w:val="00DE1CA4"/>
    <w:rsid w:val="00DE21CB"/>
    <w:rsid w:val="00DE34F6"/>
    <w:rsid w:val="00E07686"/>
    <w:rsid w:val="00E161D8"/>
    <w:rsid w:val="00E21CB0"/>
    <w:rsid w:val="00E43283"/>
    <w:rsid w:val="00E479BF"/>
    <w:rsid w:val="00E53237"/>
    <w:rsid w:val="00E54192"/>
    <w:rsid w:val="00E73563"/>
    <w:rsid w:val="00E74438"/>
    <w:rsid w:val="00E750CF"/>
    <w:rsid w:val="00E81689"/>
    <w:rsid w:val="00E84952"/>
    <w:rsid w:val="00E96A75"/>
    <w:rsid w:val="00EA71DC"/>
    <w:rsid w:val="00EB220A"/>
    <w:rsid w:val="00EB2B34"/>
    <w:rsid w:val="00EC37A5"/>
    <w:rsid w:val="00ED0B8C"/>
    <w:rsid w:val="00ED64A6"/>
    <w:rsid w:val="00ED7756"/>
    <w:rsid w:val="00ED7A5F"/>
    <w:rsid w:val="00EE5F40"/>
    <w:rsid w:val="00EF37AC"/>
    <w:rsid w:val="00F137AB"/>
    <w:rsid w:val="00F2283E"/>
    <w:rsid w:val="00F2378C"/>
    <w:rsid w:val="00F27107"/>
    <w:rsid w:val="00F37DC3"/>
    <w:rsid w:val="00F40133"/>
    <w:rsid w:val="00F44CF9"/>
    <w:rsid w:val="00F44D00"/>
    <w:rsid w:val="00F5488B"/>
    <w:rsid w:val="00F57A07"/>
    <w:rsid w:val="00F733EC"/>
    <w:rsid w:val="00F83996"/>
    <w:rsid w:val="00F84913"/>
    <w:rsid w:val="00F85640"/>
    <w:rsid w:val="00F9076F"/>
    <w:rsid w:val="00F930A0"/>
    <w:rsid w:val="00FC356E"/>
    <w:rsid w:val="00FD28ED"/>
    <w:rsid w:val="00FE3206"/>
    <w:rsid w:val="00FF584E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F45E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nhideWhenUsed/>
    <w:qFormat/>
    <w:rsid w:val="006F45E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5E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5E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5E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5EB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5EB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5EB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5EB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5E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  <w:lang w:val="en-US" w:bidi="en-US"/>
    </w:rPr>
  </w:style>
  <w:style w:type="character" w:customStyle="1" w:styleId="20">
    <w:name w:val="Заголовок 2 Знак"/>
    <w:basedOn w:val="a0"/>
    <w:link w:val="2"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6F45EB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6F45EB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6F45EB"/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6F45E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paragraph" w:styleId="a3">
    <w:name w:val="Title"/>
    <w:basedOn w:val="a"/>
    <w:next w:val="a"/>
    <w:link w:val="a4"/>
    <w:uiPriority w:val="10"/>
    <w:qFormat/>
    <w:rsid w:val="006F45E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6F45E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paragraph" w:styleId="a5">
    <w:name w:val="Subtitle"/>
    <w:basedOn w:val="a"/>
    <w:next w:val="a"/>
    <w:link w:val="a6"/>
    <w:qFormat/>
    <w:rsid w:val="006F45EB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rsid w:val="006F45E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styleId="a7">
    <w:name w:val="Strong"/>
    <w:qFormat/>
    <w:rsid w:val="006F45EB"/>
    <w:rPr>
      <w:b/>
      <w:bCs/>
      <w:spacing w:val="0"/>
    </w:rPr>
  </w:style>
  <w:style w:type="character" w:styleId="a8">
    <w:name w:val="Emphasis"/>
    <w:uiPriority w:val="20"/>
    <w:qFormat/>
    <w:rsid w:val="006F45E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9">
    <w:name w:val="No Spacing"/>
    <w:basedOn w:val="a"/>
    <w:uiPriority w:val="1"/>
    <w:qFormat/>
    <w:rsid w:val="006F45EB"/>
  </w:style>
  <w:style w:type="paragraph" w:styleId="aa">
    <w:name w:val="List Paragraph"/>
    <w:basedOn w:val="a"/>
    <w:uiPriority w:val="1"/>
    <w:qFormat/>
    <w:rsid w:val="006F45E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45EB"/>
    <w:rPr>
      <w:rFonts w:asciiTheme="minorHAnsi" w:hAnsiTheme="minorHAns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6F45EB"/>
    <w:rPr>
      <w:rFonts w:eastAsia="Times New Roman" w:cs="Times New Roman"/>
      <w:color w:val="943634" w:themeColor="accent2" w:themeShade="BF"/>
      <w:sz w:val="20"/>
      <w:szCs w:val="20"/>
      <w:lang w:val="en-US" w:bidi="en-US"/>
    </w:rPr>
  </w:style>
  <w:style w:type="paragraph" w:styleId="ab">
    <w:name w:val="Intense Quote"/>
    <w:basedOn w:val="a"/>
    <w:next w:val="a"/>
    <w:link w:val="ac"/>
    <w:uiPriority w:val="30"/>
    <w:qFormat/>
    <w:rsid w:val="006F45E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6F45E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styleId="ad">
    <w:name w:val="Subtle Emphasis"/>
    <w:uiPriority w:val="19"/>
    <w:qFormat/>
    <w:rsid w:val="006F45E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e">
    <w:name w:val="Intense Emphasis"/>
    <w:uiPriority w:val="21"/>
    <w:qFormat/>
    <w:rsid w:val="006F45E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">
    <w:name w:val="Subtle Reference"/>
    <w:uiPriority w:val="31"/>
    <w:qFormat/>
    <w:rsid w:val="006F45EB"/>
    <w:rPr>
      <w:i/>
      <w:iCs/>
      <w:smallCaps/>
      <w:color w:val="C0504D" w:themeColor="accent2"/>
      <w:u w:color="C0504D" w:themeColor="accent2"/>
    </w:rPr>
  </w:style>
  <w:style w:type="character" w:styleId="af0">
    <w:name w:val="Intense Reference"/>
    <w:uiPriority w:val="32"/>
    <w:qFormat/>
    <w:rsid w:val="006F45EB"/>
    <w:rPr>
      <w:b/>
      <w:bCs/>
      <w:i/>
      <w:iCs/>
      <w:smallCaps/>
      <w:color w:val="C0504D" w:themeColor="accent2"/>
      <w:u w:color="C0504D" w:themeColor="accent2"/>
    </w:rPr>
  </w:style>
  <w:style w:type="character" w:styleId="af1">
    <w:name w:val="Book Title"/>
    <w:uiPriority w:val="33"/>
    <w:qFormat/>
    <w:rsid w:val="006F45E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customStyle="1" w:styleId="af2">
    <w:name w:val="Нормальный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ормальный1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3">
    <w:name w:val="Заголовок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4">
    <w:name w:val="Неформатированный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f5">
    <w:name w:val="Hyperlink"/>
    <w:basedOn w:val="a0"/>
    <w:uiPriority w:val="99"/>
    <w:rsid w:val="006F45EB"/>
    <w:rPr>
      <w:b/>
      <w:bCs/>
      <w:color w:val="0000FF"/>
    </w:rPr>
  </w:style>
  <w:style w:type="paragraph" w:customStyle="1" w:styleId="af6">
    <w:name w:val="Разметка контекста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6F45E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3">
    <w:name w:val="Основной шрифт абзаца2"/>
    <w:rsid w:val="006F45EB"/>
  </w:style>
  <w:style w:type="paragraph" w:customStyle="1" w:styleId="af7">
    <w:name w:val="Содержимое таблицы"/>
    <w:basedOn w:val="a"/>
    <w:rsid w:val="006F45EB"/>
    <w:pPr>
      <w:widowControl w:val="0"/>
      <w:suppressLineNumbers/>
      <w:suppressAutoHyphens/>
    </w:pPr>
    <w:rPr>
      <w:rFonts w:eastAsia="Lucida Sans Unicode" w:cs="Tahoma"/>
      <w:color w:val="000000"/>
      <w:sz w:val="24"/>
      <w:szCs w:val="24"/>
      <w:lang w:val="en-US" w:bidi="en-US"/>
    </w:rPr>
  </w:style>
  <w:style w:type="paragraph" w:customStyle="1" w:styleId="dktexleft">
    <w:name w:val="dktexleft"/>
    <w:basedOn w:val="a"/>
    <w:rsid w:val="006F45E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Normal (Web)"/>
    <w:basedOn w:val="a"/>
    <w:rsid w:val="006F45EB"/>
    <w:pPr>
      <w:spacing w:before="225" w:after="225"/>
    </w:pPr>
    <w:rPr>
      <w:sz w:val="24"/>
      <w:szCs w:val="24"/>
      <w:lang w:eastAsia="ru-RU"/>
    </w:rPr>
  </w:style>
  <w:style w:type="paragraph" w:customStyle="1" w:styleId="12">
    <w:name w:val="Абзац списка1"/>
    <w:basedOn w:val="a"/>
    <w:rsid w:val="006F45E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Style2">
    <w:name w:val="Style2"/>
    <w:basedOn w:val="a"/>
    <w:uiPriority w:val="99"/>
    <w:rsid w:val="006F45EB"/>
    <w:pPr>
      <w:widowControl w:val="0"/>
      <w:autoSpaceDE w:val="0"/>
      <w:autoSpaceDN w:val="0"/>
      <w:adjustRightInd w:val="0"/>
      <w:spacing w:line="422" w:lineRule="exact"/>
      <w:ind w:firstLine="125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F45EB"/>
    <w:pPr>
      <w:widowControl w:val="0"/>
      <w:autoSpaceDE w:val="0"/>
      <w:autoSpaceDN w:val="0"/>
      <w:adjustRightInd w:val="0"/>
      <w:spacing w:line="422" w:lineRule="exact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F45EB"/>
    <w:pPr>
      <w:widowControl w:val="0"/>
      <w:autoSpaceDE w:val="0"/>
      <w:autoSpaceDN w:val="0"/>
      <w:adjustRightInd w:val="0"/>
      <w:spacing w:line="413" w:lineRule="exact"/>
      <w:ind w:firstLine="710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F45EB"/>
    <w:pPr>
      <w:widowControl w:val="0"/>
      <w:autoSpaceDE w:val="0"/>
      <w:autoSpaceDN w:val="0"/>
      <w:adjustRightInd w:val="0"/>
      <w:spacing w:line="413" w:lineRule="exact"/>
      <w:ind w:firstLine="413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F45EB"/>
    <w:pPr>
      <w:widowControl w:val="0"/>
      <w:autoSpaceDE w:val="0"/>
      <w:autoSpaceDN w:val="0"/>
      <w:adjustRightInd w:val="0"/>
      <w:spacing w:line="416" w:lineRule="exact"/>
      <w:ind w:firstLine="490"/>
      <w:jc w:val="both"/>
    </w:pPr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F45EB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6F45EB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9">
    <w:name w:val="Balloon Text"/>
    <w:basedOn w:val="a"/>
    <w:link w:val="afa"/>
    <w:uiPriority w:val="99"/>
    <w:semiHidden/>
    <w:unhideWhenUsed/>
    <w:rsid w:val="006F45E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6F45E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paragraph"/>
    <w:basedOn w:val="a"/>
    <w:rsid w:val="006F45E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unhideWhenUsed/>
    <w:rsid w:val="006F45E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c">
    <w:name w:val="Верхний колонтитул Знак"/>
    <w:basedOn w:val="a0"/>
    <w:link w:val="afb"/>
    <w:uiPriority w:val="99"/>
    <w:rsid w:val="006F45EB"/>
    <w:rPr>
      <w:rFonts w:eastAsiaTheme="minorEastAsia"/>
      <w:lang w:eastAsia="ru-RU"/>
    </w:rPr>
  </w:style>
  <w:style w:type="paragraph" w:styleId="afd">
    <w:name w:val="footer"/>
    <w:basedOn w:val="a"/>
    <w:link w:val="afe"/>
    <w:uiPriority w:val="99"/>
    <w:unhideWhenUsed/>
    <w:rsid w:val="006F45E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6F45EB"/>
    <w:rPr>
      <w:rFonts w:eastAsiaTheme="minorEastAsia"/>
      <w:lang w:eastAsia="ru-RU"/>
    </w:rPr>
  </w:style>
  <w:style w:type="table" w:styleId="aff">
    <w:name w:val="Table Grid"/>
    <w:basedOn w:val="a1"/>
    <w:uiPriority w:val="59"/>
    <w:rsid w:val="000470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Body Text"/>
    <w:basedOn w:val="a"/>
    <w:link w:val="aff1"/>
    <w:uiPriority w:val="1"/>
    <w:qFormat/>
    <w:rsid w:val="00854F50"/>
    <w:pPr>
      <w:widowControl w:val="0"/>
      <w:ind w:left="308"/>
    </w:pPr>
    <w:rPr>
      <w:rFonts w:cstheme="minorBidi"/>
      <w:sz w:val="28"/>
      <w:szCs w:val="28"/>
      <w:lang w:val="en-US"/>
    </w:rPr>
  </w:style>
  <w:style w:type="character" w:customStyle="1" w:styleId="aff1">
    <w:name w:val="Основной текст Знак"/>
    <w:basedOn w:val="a0"/>
    <w:link w:val="aff0"/>
    <w:uiPriority w:val="1"/>
    <w:rsid w:val="00854F50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ConsPlusTitle">
    <w:name w:val="ConsPlusTitle"/>
    <w:rsid w:val="00854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854F5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customStyle="1" w:styleId="TableNormal19">
    <w:name w:val="Table Normal19"/>
    <w:uiPriority w:val="2"/>
    <w:semiHidden/>
    <w:unhideWhenUsed/>
    <w:qFormat/>
    <w:rsid w:val="00854F5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07B9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8DB6-3E8D-450B-B847-8E225A96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28</Pages>
  <Words>3958</Words>
  <Characters>22562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cp:lastPrinted>2019-04-01T11:31:00Z</cp:lastPrinted>
  <dcterms:created xsi:type="dcterms:W3CDTF">2019-04-04T12:15:00Z</dcterms:created>
  <dcterms:modified xsi:type="dcterms:W3CDTF">2019-04-29T10:44:00Z</dcterms:modified>
</cp:coreProperties>
</file>